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6553F" w14:textId="5C2B5127" w:rsidR="0054351F" w:rsidRPr="0054351F" w:rsidRDefault="0054351F" w:rsidP="00A53F06">
      <w:pPr>
        <w:pStyle w:val="1-Kop1MemoCorversenBS"/>
        <w:numPr>
          <w:ilvl w:val="0"/>
          <w:numId w:val="0"/>
        </w:numPr>
      </w:pPr>
      <w:bookmarkStart w:id="0" w:name="_Hlk512691279"/>
      <w:bookmarkStart w:id="1" w:name="_Toc105677675"/>
      <w:r w:rsidRPr="0054351F">
        <w:t xml:space="preserve">Bijlage </w:t>
      </w:r>
      <w:r w:rsidR="009122DB">
        <w:t xml:space="preserve">1 </w:t>
      </w:r>
      <w:r w:rsidRPr="0054351F">
        <w:t>Akkoordverklaring</w:t>
      </w:r>
      <w:bookmarkEnd w:id="1"/>
      <w:r w:rsidRPr="0054351F">
        <w:t xml:space="preserve"> </w:t>
      </w:r>
    </w:p>
    <w:p w14:paraId="33155EBA" w14:textId="77777777" w:rsidR="0054351F" w:rsidRPr="00A13133" w:rsidRDefault="0054351F" w:rsidP="00AE0C0A">
      <w:pPr>
        <w:spacing w:line="280" w:lineRule="atLeast"/>
        <w:jc w:val="both"/>
        <w:rPr>
          <w:rFonts w:ascii="Trebuchet MS" w:hAnsi="Trebuchet MS"/>
          <w:color w:val="000000" w:themeColor="text1"/>
        </w:rPr>
      </w:pPr>
      <w:bookmarkStart w:id="2" w:name="_Toc483404257"/>
      <w:r w:rsidRPr="0054351F">
        <w:rPr>
          <w:rFonts w:ascii="Trebuchet MS" w:hAnsi="Trebuchet MS"/>
        </w:rPr>
        <w:t xml:space="preserve">Let op: Indien meerdere ondernemers in een samenwerkingsverband inschrijven, moet iedere partij van het </w:t>
      </w:r>
      <w:r w:rsidRPr="00A13133">
        <w:rPr>
          <w:rFonts w:ascii="Trebuchet MS" w:hAnsi="Trebuchet MS"/>
          <w:color w:val="000000" w:themeColor="text1"/>
        </w:rPr>
        <w:t xml:space="preserve">verband een eigen ingevuld en rechtsgeldig ondertekende Akkoordverklaring bij de inschrijving indienen. </w:t>
      </w:r>
    </w:p>
    <w:p w14:paraId="55DFE028" w14:textId="77777777" w:rsidR="0054351F" w:rsidRPr="00A13133" w:rsidRDefault="0054351F" w:rsidP="00AE0C0A">
      <w:pPr>
        <w:spacing w:line="280" w:lineRule="atLeast"/>
        <w:jc w:val="both"/>
        <w:rPr>
          <w:rFonts w:ascii="Trebuchet MS" w:hAnsi="Trebuchet MS"/>
          <w:color w:val="000000" w:themeColor="text1"/>
        </w:rPr>
      </w:pPr>
    </w:p>
    <w:p w14:paraId="08A74F87" w14:textId="6477B3E9" w:rsidR="0054351F" w:rsidRPr="00A13133" w:rsidRDefault="0054351F" w:rsidP="00AE0C0A">
      <w:pPr>
        <w:spacing w:line="280" w:lineRule="atLeast"/>
        <w:jc w:val="both"/>
        <w:rPr>
          <w:rFonts w:ascii="Trebuchet MS" w:hAnsi="Trebuchet MS"/>
          <w:color w:val="000000" w:themeColor="text1"/>
        </w:rPr>
      </w:pPr>
      <w:r w:rsidRPr="00A13133">
        <w:rPr>
          <w:rFonts w:ascii="Trebuchet MS" w:hAnsi="Trebuchet MS"/>
          <w:color w:val="000000" w:themeColor="text1"/>
        </w:rPr>
        <w:t>Ondergetekende wenst zich door middel van deze volledig ingevulde en ondertekende Akkoordverklaring in te schrijven voor de Europese openbare procedure “Naam aanbesteding”.</w:t>
      </w:r>
    </w:p>
    <w:p w14:paraId="15A29E3A" w14:textId="77777777" w:rsidR="0054351F" w:rsidRPr="00A13133" w:rsidRDefault="0054351F" w:rsidP="0054351F">
      <w:pPr>
        <w:tabs>
          <w:tab w:val="left" w:pos="709"/>
        </w:tabs>
        <w:spacing w:line="280" w:lineRule="atLeast"/>
        <w:rPr>
          <w:rFonts w:ascii="Trebuchet MS" w:hAnsi="Trebuchet MS"/>
          <w:color w:val="000000" w:themeColor="text1"/>
        </w:rPr>
      </w:pPr>
    </w:p>
    <w:tbl>
      <w:tblPr>
        <w:tblStyle w:val="TabelLansingerlandstandaard11"/>
        <w:tblW w:w="0" w:type="auto"/>
        <w:tblLook w:val="04A0" w:firstRow="1" w:lastRow="0" w:firstColumn="1" w:lastColumn="0" w:noHBand="0" w:noVBand="1"/>
      </w:tblPr>
      <w:tblGrid>
        <w:gridCol w:w="1271"/>
        <w:gridCol w:w="6237"/>
        <w:gridCol w:w="2268"/>
      </w:tblGrid>
      <w:tr w:rsidR="00A13133" w:rsidRPr="00A13133" w14:paraId="0AE55C1D" w14:textId="77777777" w:rsidTr="00AB18B3">
        <w:tc>
          <w:tcPr>
            <w:tcW w:w="9776" w:type="dxa"/>
            <w:gridSpan w:val="3"/>
            <w:shd w:val="clear" w:color="auto" w:fill="D9D9D9" w:themeFill="background1" w:themeFillShade="D9"/>
          </w:tcPr>
          <w:p w14:paraId="1A9CC2AE" w14:textId="77777777" w:rsidR="0054351F" w:rsidRPr="00A13133" w:rsidRDefault="0054351F" w:rsidP="0054351F">
            <w:pPr>
              <w:tabs>
                <w:tab w:val="left" w:pos="709"/>
              </w:tabs>
              <w:spacing w:line="280" w:lineRule="atLeast"/>
              <w:rPr>
                <w:b/>
                <w:color w:val="000000" w:themeColor="text1"/>
                <w:sz w:val="20"/>
              </w:rPr>
            </w:pPr>
            <w:r w:rsidRPr="00A13133">
              <w:rPr>
                <w:b/>
                <w:color w:val="000000" w:themeColor="text1"/>
                <w:sz w:val="20"/>
              </w:rPr>
              <w:t>Ondergetekende verklaart zich te willen inschrijven voor het perceel / de percelen:</w:t>
            </w:r>
          </w:p>
        </w:tc>
      </w:tr>
      <w:tr w:rsidR="00A13133" w:rsidRPr="00A13133" w14:paraId="2A78D771" w14:textId="77777777" w:rsidTr="00AB18B3">
        <w:tc>
          <w:tcPr>
            <w:tcW w:w="1271" w:type="dxa"/>
          </w:tcPr>
          <w:p w14:paraId="1C0B8247" w14:textId="23FFAA3F" w:rsidR="0054351F" w:rsidRPr="00A13133" w:rsidRDefault="0054351F" w:rsidP="00FB01A4">
            <w:pPr>
              <w:spacing w:line="280" w:lineRule="atLeast"/>
              <w:rPr>
                <w:color w:val="000000" w:themeColor="text1"/>
                <w:sz w:val="20"/>
              </w:rPr>
            </w:pPr>
            <w:r w:rsidRPr="00A13133">
              <w:rPr>
                <w:color w:val="000000" w:themeColor="text1"/>
                <w:sz w:val="20"/>
              </w:rPr>
              <w:t xml:space="preserve">Perceel </w:t>
            </w:r>
            <w:r w:rsidR="00273D99" w:rsidRPr="00A13133">
              <w:rPr>
                <w:color w:val="000000" w:themeColor="text1"/>
                <w:sz w:val="20"/>
              </w:rPr>
              <w:t>A</w:t>
            </w:r>
          </w:p>
        </w:tc>
        <w:tc>
          <w:tcPr>
            <w:tcW w:w="6237" w:type="dxa"/>
          </w:tcPr>
          <w:p w14:paraId="0091AB0C" w14:textId="55A61E23" w:rsidR="0054351F" w:rsidRPr="00A13133" w:rsidRDefault="00273D99" w:rsidP="00FB01A4">
            <w:pPr>
              <w:tabs>
                <w:tab w:val="left" w:pos="709"/>
              </w:tabs>
              <w:spacing w:line="280" w:lineRule="atLeast"/>
              <w:rPr>
                <w:color w:val="000000" w:themeColor="text1"/>
                <w:sz w:val="20"/>
              </w:rPr>
            </w:pPr>
            <w:r w:rsidRPr="00A13133">
              <w:rPr>
                <w:color w:val="000000" w:themeColor="text1"/>
                <w:sz w:val="20"/>
              </w:rPr>
              <w:t>Levering bebording</w:t>
            </w:r>
          </w:p>
        </w:tc>
        <w:tc>
          <w:tcPr>
            <w:tcW w:w="2268" w:type="dxa"/>
          </w:tcPr>
          <w:p w14:paraId="6F5BA93F" w14:textId="77777777" w:rsidR="0054351F" w:rsidRPr="00A13133" w:rsidRDefault="0054351F" w:rsidP="00FB01A4">
            <w:pPr>
              <w:tabs>
                <w:tab w:val="left" w:pos="709"/>
              </w:tabs>
              <w:spacing w:line="280" w:lineRule="atLeast"/>
              <w:rPr>
                <w:color w:val="000000" w:themeColor="text1"/>
                <w:sz w:val="20"/>
              </w:rPr>
            </w:pPr>
            <w:r w:rsidRPr="00A13133">
              <w:rPr>
                <w:color w:val="000000" w:themeColor="text1"/>
                <w:sz w:val="20"/>
              </w:rPr>
              <w:t>ja/nee</w:t>
            </w:r>
          </w:p>
        </w:tc>
      </w:tr>
      <w:tr w:rsidR="0054351F" w:rsidRPr="00A13133" w14:paraId="5807CC49" w14:textId="77777777" w:rsidTr="00AB18B3">
        <w:tc>
          <w:tcPr>
            <w:tcW w:w="1271" w:type="dxa"/>
          </w:tcPr>
          <w:p w14:paraId="78EDCB4F" w14:textId="1AA756D1" w:rsidR="0054351F" w:rsidRPr="00A13133" w:rsidRDefault="0054351F" w:rsidP="00FB01A4">
            <w:pPr>
              <w:spacing w:line="280" w:lineRule="atLeast"/>
              <w:rPr>
                <w:color w:val="000000" w:themeColor="text1"/>
                <w:sz w:val="20"/>
              </w:rPr>
            </w:pPr>
            <w:r w:rsidRPr="00A13133">
              <w:rPr>
                <w:color w:val="000000" w:themeColor="text1"/>
                <w:sz w:val="20"/>
              </w:rPr>
              <w:t xml:space="preserve">Perceel </w:t>
            </w:r>
            <w:r w:rsidR="00273D99" w:rsidRPr="00A13133">
              <w:rPr>
                <w:color w:val="000000" w:themeColor="text1"/>
                <w:sz w:val="20"/>
              </w:rPr>
              <w:t>B</w:t>
            </w:r>
          </w:p>
        </w:tc>
        <w:tc>
          <w:tcPr>
            <w:tcW w:w="6237" w:type="dxa"/>
          </w:tcPr>
          <w:p w14:paraId="559D9DEB" w14:textId="2182A05E" w:rsidR="0054351F" w:rsidRPr="00A13133" w:rsidRDefault="00273D99" w:rsidP="00FB01A4">
            <w:pPr>
              <w:tabs>
                <w:tab w:val="left" w:pos="709"/>
              </w:tabs>
              <w:spacing w:line="280" w:lineRule="atLeast"/>
              <w:rPr>
                <w:color w:val="000000" w:themeColor="text1"/>
                <w:sz w:val="20"/>
              </w:rPr>
            </w:pPr>
            <w:r w:rsidRPr="00A13133">
              <w:rPr>
                <w:color w:val="000000" w:themeColor="text1"/>
                <w:sz w:val="20"/>
              </w:rPr>
              <w:t>Levering straatmeubilair</w:t>
            </w:r>
          </w:p>
        </w:tc>
        <w:tc>
          <w:tcPr>
            <w:tcW w:w="2268" w:type="dxa"/>
          </w:tcPr>
          <w:p w14:paraId="1AC022E8" w14:textId="77777777" w:rsidR="0054351F" w:rsidRPr="00A13133" w:rsidRDefault="0054351F" w:rsidP="00FB01A4">
            <w:pPr>
              <w:tabs>
                <w:tab w:val="left" w:pos="709"/>
              </w:tabs>
              <w:spacing w:line="280" w:lineRule="atLeast"/>
              <w:rPr>
                <w:color w:val="000000" w:themeColor="text1"/>
                <w:sz w:val="20"/>
              </w:rPr>
            </w:pPr>
            <w:r w:rsidRPr="00A13133">
              <w:rPr>
                <w:color w:val="000000" w:themeColor="text1"/>
                <w:sz w:val="20"/>
              </w:rPr>
              <w:t>ja/nee</w:t>
            </w:r>
          </w:p>
        </w:tc>
      </w:tr>
    </w:tbl>
    <w:p w14:paraId="3E34FA97" w14:textId="77777777" w:rsidR="0054351F" w:rsidRPr="00A13133" w:rsidRDefault="0054351F" w:rsidP="0054351F">
      <w:pPr>
        <w:spacing w:line="280" w:lineRule="atLeast"/>
        <w:rPr>
          <w:rFonts w:ascii="Trebuchet MS" w:hAnsi="Trebuchet MS"/>
          <w:color w:val="000000" w:themeColor="text1"/>
        </w:rPr>
      </w:pPr>
    </w:p>
    <w:p w14:paraId="117E462E" w14:textId="77777777" w:rsidR="0054351F" w:rsidRPr="00A13133" w:rsidRDefault="0054351F" w:rsidP="0054351F">
      <w:pPr>
        <w:spacing w:line="280" w:lineRule="atLeast"/>
        <w:rPr>
          <w:rFonts w:ascii="Trebuchet MS" w:hAnsi="Trebuchet MS"/>
          <w:color w:val="000000" w:themeColor="text1"/>
        </w:rPr>
      </w:pPr>
    </w:p>
    <w:p w14:paraId="34570597" w14:textId="77777777" w:rsidR="0054351F" w:rsidRPr="00A13133" w:rsidRDefault="0054351F" w:rsidP="00AE0C0A">
      <w:pPr>
        <w:spacing w:line="280" w:lineRule="atLeast"/>
        <w:jc w:val="both"/>
        <w:rPr>
          <w:rFonts w:ascii="Trebuchet MS" w:hAnsi="Trebuchet MS"/>
          <w:b/>
          <w:color w:val="000000" w:themeColor="text1"/>
        </w:rPr>
      </w:pPr>
      <w:r w:rsidRPr="00A13133">
        <w:rPr>
          <w:rFonts w:ascii="Trebuchet MS" w:hAnsi="Trebuchet MS"/>
          <w:b/>
          <w:color w:val="000000" w:themeColor="text1"/>
        </w:rPr>
        <w:t>Programma van Eisen en beantwoording Programma van Wensen</w:t>
      </w:r>
    </w:p>
    <w:bookmarkEnd w:id="2"/>
    <w:p w14:paraId="097E3226" w14:textId="77777777" w:rsidR="0054351F" w:rsidRPr="00A13133" w:rsidRDefault="0054351F" w:rsidP="00AE0C0A">
      <w:pPr>
        <w:spacing w:line="280" w:lineRule="atLeast"/>
        <w:jc w:val="both"/>
        <w:rPr>
          <w:rFonts w:ascii="Trebuchet MS" w:hAnsi="Trebuchet MS"/>
          <w:color w:val="000000" w:themeColor="text1"/>
        </w:rPr>
      </w:pPr>
      <w:r w:rsidRPr="00A13133">
        <w:rPr>
          <w:rFonts w:ascii="Trebuchet MS" w:hAnsi="Trebuchet MS"/>
          <w:color w:val="000000" w:themeColor="text1"/>
        </w:rPr>
        <w:t>Inschrijver verklaart hiermee kennis te hebben genomen van het door de gemeente Lansingerland opgestelde Programma van Eisen zoals opgenomen in bijlage(n) […].</w:t>
      </w:r>
    </w:p>
    <w:p w14:paraId="49568970" w14:textId="77777777" w:rsidR="0054351F" w:rsidRPr="00A13133" w:rsidRDefault="0054351F" w:rsidP="00AE0C0A">
      <w:pPr>
        <w:spacing w:line="280" w:lineRule="atLeast"/>
        <w:jc w:val="both"/>
        <w:rPr>
          <w:rFonts w:ascii="Trebuchet MS" w:hAnsi="Trebuchet MS"/>
          <w:color w:val="000000" w:themeColor="text1"/>
        </w:rPr>
      </w:pPr>
      <w:r w:rsidRPr="00A13133">
        <w:rPr>
          <w:rFonts w:ascii="Trebuchet MS" w:hAnsi="Trebuchet MS"/>
          <w:color w:val="000000" w:themeColor="text1"/>
        </w:rPr>
        <w:t xml:space="preserve"> </w:t>
      </w:r>
    </w:p>
    <w:p w14:paraId="07D6F0F0" w14:textId="4F108DDD" w:rsidR="0054351F" w:rsidRPr="00A13133" w:rsidRDefault="0054351F" w:rsidP="00AE0C0A">
      <w:pPr>
        <w:spacing w:line="280" w:lineRule="atLeast"/>
        <w:jc w:val="both"/>
        <w:rPr>
          <w:rFonts w:ascii="Trebuchet MS" w:hAnsi="Trebuchet MS"/>
          <w:color w:val="000000" w:themeColor="text1"/>
        </w:rPr>
      </w:pPr>
      <w:r w:rsidRPr="00A13133">
        <w:rPr>
          <w:rFonts w:ascii="Trebuchet MS" w:hAnsi="Trebuchet MS"/>
          <w:color w:val="000000" w:themeColor="text1"/>
        </w:rPr>
        <w:t xml:space="preserve">Inschrijver gaat volledig en zonder voorbehoud akkoord om, bij gunning, de gevraagde dienstverlening conform bovengenoemd Programma van Eisen en de beantwoording van het Programma van Wensen uit te voeren tegen de geoffreerde prijzen en tarieven. </w:t>
      </w:r>
    </w:p>
    <w:p w14:paraId="5BE5D830" w14:textId="77777777" w:rsidR="0054351F" w:rsidRPr="00A13133" w:rsidRDefault="0054351F" w:rsidP="00AE0C0A">
      <w:pPr>
        <w:spacing w:line="280" w:lineRule="atLeast"/>
        <w:jc w:val="both"/>
        <w:rPr>
          <w:rFonts w:ascii="Trebuchet MS" w:hAnsi="Trebuchet MS"/>
          <w:color w:val="000000" w:themeColor="text1"/>
        </w:rPr>
      </w:pPr>
    </w:p>
    <w:p w14:paraId="1BA3A1B3" w14:textId="77777777" w:rsidR="0054351F" w:rsidRPr="00A13133" w:rsidRDefault="0054351F" w:rsidP="00AE0C0A">
      <w:pPr>
        <w:spacing w:line="280" w:lineRule="atLeast"/>
        <w:jc w:val="both"/>
        <w:rPr>
          <w:rFonts w:ascii="Trebuchet MS" w:hAnsi="Trebuchet MS"/>
          <w:b/>
          <w:color w:val="000000" w:themeColor="text1"/>
        </w:rPr>
      </w:pPr>
      <w:r w:rsidRPr="00A13133">
        <w:rPr>
          <w:rFonts w:ascii="Trebuchet MS" w:hAnsi="Trebuchet MS"/>
          <w:b/>
          <w:color w:val="000000" w:themeColor="text1"/>
        </w:rPr>
        <w:t>Conceptovereenkomst</w:t>
      </w:r>
    </w:p>
    <w:p w14:paraId="6F7F17F5" w14:textId="77777777" w:rsidR="0054351F" w:rsidRPr="00A13133" w:rsidRDefault="0054351F" w:rsidP="00AE0C0A">
      <w:pPr>
        <w:spacing w:line="280" w:lineRule="atLeast"/>
        <w:jc w:val="both"/>
        <w:rPr>
          <w:rFonts w:ascii="Trebuchet MS" w:hAnsi="Trebuchet MS"/>
          <w:color w:val="000000" w:themeColor="text1"/>
        </w:rPr>
      </w:pPr>
      <w:r w:rsidRPr="00A13133">
        <w:rPr>
          <w:rFonts w:ascii="Trebuchet MS" w:hAnsi="Trebuchet MS"/>
          <w:color w:val="000000" w:themeColor="text1"/>
        </w:rPr>
        <w:t xml:space="preserve">Inschrijver verklaart hiermee kennis te hebben genomen van de door de gemeente Lansingerland opgestelde </w:t>
      </w:r>
      <w:r w:rsidRPr="00A13133">
        <w:rPr>
          <w:rFonts w:ascii="Trebuchet MS" w:hAnsi="Trebuchet MS"/>
          <w:b/>
          <w:color w:val="000000" w:themeColor="text1"/>
        </w:rPr>
        <w:t>conceptovereenkomst</w:t>
      </w:r>
      <w:r w:rsidRPr="00A13133">
        <w:rPr>
          <w:rFonts w:ascii="Trebuchet MS" w:hAnsi="Trebuchet MS"/>
          <w:color w:val="000000" w:themeColor="text1"/>
        </w:rPr>
        <w:t xml:space="preserve"> zoals opgenomen in bijlage […].</w:t>
      </w:r>
    </w:p>
    <w:p w14:paraId="79C6FA3A" w14:textId="77777777" w:rsidR="0054351F" w:rsidRPr="00A13133" w:rsidRDefault="0054351F" w:rsidP="00AE0C0A">
      <w:pPr>
        <w:spacing w:line="280" w:lineRule="atLeast"/>
        <w:jc w:val="both"/>
        <w:rPr>
          <w:rFonts w:ascii="Trebuchet MS" w:hAnsi="Trebuchet MS"/>
          <w:color w:val="000000" w:themeColor="text1"/>
        </w:rPr>
      </w:pPr>
    </w:p>
    <w:p w14:paraId="617A7662" w14:textId="77777777" w:rsidR="0054351F" w:rsidRPr="00A13133" w:rsidRDefault="0054351F" w:rsidP="00AE0C0A">
      <w:pPr>
        <w:spacing w:line="280" w:lineRule="atLeast"/>
        <w:jc w:val="both"/>
        <w:rPr>
          <w:rFonts w:ascii="Trebuchet MS" w:hAnsi="Trebuchet MS"/>
          <w:color w:val="000000" w:themeColor="text1"/>
        </w:rPr>
      </w:pPr>
      <w:r w:rsidRPr="00A13133">
        <w:rPr>
          <w:rFonts w:ascii="Trebuchet MS" w:hAnsi="Trebuchet MS"/>
          <w:color w:val="000000" w:themeColor="text1"/>
        </w:rPr>
        <w:t xml:space="preserve">Inschrijver gaat volledig en zonder voorbehoud akkoord met de artikelen zoals opgenomen in bovengenoemde conceptovereenkomst en is bereid om op basis van deze artikelen, bij gunning, met de gemeente Lansingerland de overeenkomst aan te gaan tegen de geoffreerde prijzen en tarieven. </w:t>
      </w:r>
    </w:p>
    <w:p w14:paraId="321C7C6C" w14:textId="77777777" w:rsidR="0054351F" w:rsidRPr="00A13133" w:rsidRDefault="0054351F" w:rsidP="00AE0C0A">
      <w:pPr>
        <w:spacing w:line="280" w:lineRule="atLeast"/>
        <w:jc w:val="both"/>
        <w:rPr>
          <w:rFonts w:ascii="Trebuchet MS" w:hAnsi="Trebuchet MS"/>
          <w:color w:val="000000" w:themeColor="text1"/>
        </w:rPr>
      </w:pPr>
    </w:p>
    <w:p w14:paraId="09DE0784" w14:textId="77777777" w:rsidR="0054351F" w:rsidRPr="00A13133" w:rsidRDefault="0054351F" w:rsidP="00AE0C0A">
      <w:pPr>
        <w:spacing w:line="280" w:lineRule="atLeast"/>
        <w:jc w:val="both"/>
        <w:rPr>
          <w:rFonts w:ascii="Trebuchet MS" w:hAnsi="Trebuchet MS"/>
          <w:color w:val="000000" w:themeColor="text1"/>
        </w:rPr>
      </w:pPr>
    </w:p>
    <w:p w14:paraId="25D302FC" w14:textId="27E092CD" w:rsidR="0054351F" w:rsidRPr="00A13133" w:rsidRDefault="0054351F" w:rsidP="00AE0C0A">
      <w:pPr>
        <w:spacing w:line="280" w:lineRule="atLeast"/>
        <w:jc w:val="both"/>
        <w:rPr>
          <w:rFonts w:ascii="Trebuchet MS" w:hAnsi="Trebuchet MS"/>
          <w:b/>
          <w:strike/>
          <w:color w:val="000000" w:themeColor="text1"/>
        </w:rPr>
      </w:pPr>
      <w:r w:rsidRPr="00A13133">
        <w:rPr>
          <w:rFonts w:ascii="Trebuchet MS" w:hAnsi="Trebuchet MS"/>
          <w:b/>
          <w:color w:val="000000" w:themeColor="text1"/>
        </w:rPr>
        <w:t>Algemene Inkoopvoorwaarden Leveringen en Diensten Lansingerland  2019</w:t>
      </w:r>
      <w:r w:rsidR="00A610E9">
        <w:rPr>
          <w:rFonts w:ascii="Trebuchet MS" w:hAnsi="Trebuchet MS"/>
          <w:b/>
          <w:color w:val="000000" w:themeColor="text1"/>
        </w:rPr>
        <w:t>.</w:t>
      </w:r>
    </w:p>
    <w:p w14:paraId="2B264195" w14:textId="713F485D" w:rsidR="0054351F" w:rsidRPr="00A13133" w:rsidRDefault="0054351F" w:rsidP="00AE0C0A">
      <w:pPr>
        <w:spacing w:line="280" w:lineRule="atLeast"/>
        <w:jc w:val="both"/>
        <w:rPr>
          <w:rFonts w:ascii="Trebuchet MS" w:hAnsi="Trebuchet MS"/>
          <w:color w:val="000000" w:themeColor="text1"/>
        </w:rPr>
      </w:pPr>
      <w:r w:rsidRPr="00A13133">
        <w:rPr>
          <w:rFonts w:ascii="Trebuchet MS" w:hAnsi="Trebuchet MS"/>
          <w:color w:val="000000" w:themeColor="text1"/>
        </w:rPr>
        <w:t>Inschrijver verklaart hiermee kennis te hebben genomen van de Algemene Inkoopvoorwaarden Leveringen en Diensten Lansingerland 2019</w:t>
      </w:r>
      <w:r w:rsidR="00A610E9">
        <w:rPr>
          <w:rFonts w:ascii="Trebuchet MS" w:hAnsi="Trebuchet MS"/>
          <w:color w:val="000000" w:themeColor="text1"/>
        </w:rPr>
        <w:t>.</w:t>
      </w:r>
    </w:p>
    <w:p w14:paraId="75AEC844" w14:textId="77777777" w:rsidR="0054351F" w:rsidRPr="00A13133" w:rsidRDefault="0054351F" w:rsidP="00AE0C0A">
      <w:pPr>
        <w:spacing w:line="280" w:lineRule="atLeast"/>
        <w:jc w:val="both"/>
        <w:rPr>
          <w:rFonts w:ascii="Trebuchet MS" w:hAnsi="Trebuchet MS"/>
          <w:color w:val="000000" w:themeColor="text1"/>
        </w:rPr>
      </w:pPr>
    </w:p>
    <w:p w14:paraId="0D8DB9EE" w14:textId="608B805C" w:rsidR="0054351F" w:rsidRPr="00A13133" w:rsidRDefault="0054351F" w:rsidP="00AE0C0A">
      <w:pPr>
        <w:spacing w:line="280" w:lineRule="atLeast"/>
        <w:jc w:val="both"/>
        <w:rPr>
          <w:rFonts w:ascii="Trebuchet MS" w:hAnsi="Trebuchet MS"/>
          <w:color w:val="000000" w:themeColor="text1"/>
        </w:rPr>
      </w:pPr>
      <w:r w:rsidRPr="00A13133">
        <w:rPr>
          <w:rFonts w:ascii="Trebuchet MS" w:hAnsi="Trebuchet MS"/>
          <w:color w:val="000000" w:themeColor="text1"/>
        </w:rPr>
        <w:t>Inschrijver gaat volledig en zonder voorbehoud akkoord om bij gunning, de gevraagde dienstverlening conform de Algemene Inkoopvoorwaarden Leveringen en Diensten Lansingerland 2019 / Algemene Inkoopvoorwaarden IT Lansingerland 2019 uit te voeren.</w:t>
      </w:r>
    </w:p>
    <w:p w14:paraId="11229244" w14:textId="77777777" w:rsidR="005F0221" w:rsidRPr="00A13133" w:rsidRDefault="005F0221" w:rsidP="00AE0C0A">
      <w:pPr>
        <w:spacing w:line="280" w:lineRule="atLeast"/>
        <w:jc w:val="both"/>
        <w:rPr>
          <w:rFonts w:ascii="Trebuchet MS" w:hAnsi="Trebuchet MS"/>
          <w:color w:val="000000" w:themeColor="text1"/>
        </w:rPr>
      </w:pPr>
    </w:p>
    <w:p w14:paraId="7651F405" w14:textId="77777777" w:rsidR="0054351F" w:rsidRPr="00A13133" w:rsidRDefault="0054351F" w:rsidP="00AE0C0A">
      <w:pPr>
        <w:spacing w:line="280" w:lineRule="atLeast"/>
        <w:jc w:val="both"/>
        <w:rPr>
          <w:rFonts w:ascii="Trebuchet MS" w:hAnsi="Trebuchet MS"/>
          <w:b/>
          <w:color w:val="000000" w:themeColor="text1"/>
        </w:rPr>
      </w:pPr>
      <w:r w:rsidRPr="00A13133">
        <w:rPr>
          <w:rFonts w:ascii="Trebuchet MS" w:hAnsi="Trebuchet MS"/>
          <w:b/>
          <w:color w:val="000000" w:themeColor="text1"/>
        </w:rPr>
        <w:t>Verwerkersovereenkomst / overeenkomst omtrent persoonsgegevens</w:t>
      </w:r>
    </w:p>
    <w:p w14:paraId="410B624C" w14:textId="77777777" w:rsidR="0054351F" w:rsidRPr="00A13133" w:rsidRDefault="0054351F" w:rsidP="00AE0C0A">
      <w:pPr>
        <w:spacing w:line="280" w:lineRule="atLeast"/>
        <w:jc w:val="both"/>
        <w:rPr>
          <w:rFonts w:ascii="Trebuchet MS" w:hAnsi="Trebuchet MS"/>
          <w:color w:val="000000" w:themeColor="text1"/>
        </w:rPr>
      </w:pPr>
      <w:r w:rsidRPr="00A13133">
        <w:rPr>
          <w:rFonts w:ascii="Trebuchet MS" w:hAnsi="Trebuchet MS"/>
          <w:color w:val="000000" w:themeColor="text1"/>
        </w:rPr>
        <w:t>Inschrijver verklaart hiermee kennis te hebben genomen van de door de gemeente Lansingerland opgestelde verwerkersovereenkomst / overeenkomst omtrent persoonsgegevens zoals opgenomen in bijlage […].</w:t>
      </w:r>
    </w:p>
    <w:p w14:paraId="6CC6C876" w14:textId="77777777" w:rsidR="0054351F" w:rsidRPr="00A13133" w:rsidRDefault="0054351F" w:rsidP="00AE0C0A">
      <w:pPr>
        <w:spacing w:line="280" w:lineRule="atLeast"/>
        <w:jc w:val="both"/>
        <w:rPr>
          <w:rFonts w:ascii="Trebuchet MS" w:hAnsi="Trebuchet MS"/>
          <w:color w:val="000000" w:themeColor="text1"/>
        </w:rPr>
      </w:pPr>
    </w:p>
    <w:p w14:paraId="7DF9CC85" w14:textId="77777777" w:rsidR="00A0335F" w:rsidRDefault="00A0335F">
      <w:pPr>
        <w:spacing w:line="240" w:lineRule="auto"/>
        <w:rPr>
          <w:rFonts w:ascii="Trebuchet MS" w:hAnsi="Trebuchet MS"/>
          <w:color w:val="000000" w:themeColor="text1"/>
        </w:rPr>
      </w:pPr>
      <w:r>
        <w:rPr>
          <w:rFonts w:ascii="Trebuchet MS" w:hAnsi="Trebuchet MS"/>
          <w:color w:val="000000" w:themeColor="text1"/>
        </w:rPr>
        <w:br w:type="page"/>
      </w:r>
    </w:p>
    <w:p w14:paraId="21054251" w14:textId="79DBBD4B" w:rsidR="0054351F" w:rsidRPr="00A13133" w:rsidRDefault="0054351F" w:rsidP="00AE0C0A">
      <w:pPr>
        <w:spacing w:line="280" w:lineRule="atLeast"/>
        <w:jc w:val="both"/>
        <w:rPr>
          <w:rFonts w:ascii="Trebuchet MS" w:hAnsi="Trebuchet MS"/>
          <w:color w:val="000000" w:themeColor="text1"/>
        </w:rPr>
      </w:pPr>
      <w:r w:rsidRPr="00A13133">
        <w:rPr>
          <w:rFonts w:ascii="Trebuchet MS" w:hAnsi="Trebuchet MS"/>
          <w:color w:val="000000" w:themeColor="text1"/>
        </w:rPr>
        <w:lastRenderedPageBreak/>
        <w:t>Inschrijver gaat volledig en zonder voorbehoud akkoord met de in overeenkomst omtrent persoonsgegevens opgenomen maatregelen.</w:t>
      </w:r>
    </w:p>
    <w:p w14:paraId="61CDE32F" w14:textId="77777777" w:rsidR="0054351F" w:rsidRPr="00A13133" w:rsidRDefault="0054351F" w:rsidP="0054351F">
      <w:pPr>
        <w:spacing w:line="280" w:lineRule="atLeast"/>
        <w:rPr>
          <w:rFonts w:ascii="Trebuchet MS" w:hAnsi="Trebuchet MS"/>
          <w:color w:val="000000" w:themeColor="text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54351F" w:rsidRPr="0054351F" w14:paraId="0E1E0A92" w14:textId="77777777" w:rsidTr="00AB18B3">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16009" w14:textId="77777777" w:rsidR="0054351F" w:rsidRPr="00FD63BC" w:rsidRDefault="0054351F" w:rsidP="0054351F">
            <w:pPr>
              <w:spacing w:line="280" w:lineRule="atLeast"/>
              <w:rPr>
                <w:rFonts w:ascii="Trebuchet MS" w:hAnsi="Trebuchet MS"/>
                <w:b/>
              </w:rPr>
            </w:pPr>
            <w:r w:rsidRPr="00FD63BC">
              <w:rPr>
                <w:rFonts w:ascii="Trebuchet MS" w:hAnsi="Trebuchet MS"/>
                <w:b/>
              </w:rPr>
              <w:t>Getekend voor akkoord:</w:t>
            </w:r>
          </w:p>
        </w:tc>
      </w:tr>
      <w:tr w:rsidR="0054351F" w:rsidRPr="0054351F" w14:paraId="5E72447D" w14:textId="77777777" w:rsidTr="00AB18B3">
        <w:tc>
          <w:tcPr>
            <w:tcW w:w="3815" w:type="dxa"/>
            <w:tcBorders>
              <w:top w:val="single" w:sz="4" w:space="0" w:color="auto"/>
              <w:left w:val="single" w:sz="4" w:space="0" w:color="auto"/>
              <w:bottom w:val="single" w:sz="4" w:space="0" w:color="auto"/>
              <w:right w:val="single" w:sz="4" w:space="0" w:color="auto"/>
            </w:tcBorders>
          </w:tcPr>
          <w:p w14:paraId="31883997" w14:textId="77777777" w:rsidR="0054351F" w:rsidRPr="0054351F" w:rsidRDefault="0054351F" w:rsidP="0054351F">
            <w:pPr>
              <w:spacing w:line="280" w:lineRule="atLeast"/>
              <w:rPr>
                <w:rFonts w:ascii="Trebuchet MS" w:hAnsi="Trebuchet MS"/>
              </w:rPr>
            </w:pPr>
            <w:r w:rsidRPr="0054351F">
              <w:rPr>
                <w:rFonts w:ascii="Trebuchet MS" w:hAnsi="Trebuchet MS"/>
              </w:rPr>
              <w:t>Naam inschrijver:</w:t>
            </w:r>
          </w:p>
          <w:p w14:paraId="52161252" w14:textId="77777777" w:rsidR="0054351F" w:rsidRPr="0054351F" w:rsidRDefault="0054351F" w:rsidP="0054351F">
            <w:pPr>
              <w:spacing w:line="280" w:lineRule="atLeast"/>
              <w:rPr>
                <w:rFonts w:ascii="Trebuchet MS" w:hAnsi="Trebuchet MS"/>
              </w:rPr>
            </w:pPr>
          </w:p>
        </w:tc>
        <w:tc>
          <w:tcPr>
            <w:tcW w:w="5966" w:type="dxa"/>
            <w:tcBorders>
              <w:top w:val="single" w:sz="4" w:space="0" w:color="auto"/>
              <w:left w:val="single" w:sz="4" w:space="0" w:color="auto"/>
              <w:bottom w:val="single" w:sz="4" w:space="0" w:color="auto"/>
              <w:right w:val="single" w:sz="4" w:space="0" w:color="auto"/>
            </w:tcBorders>
          </w:tcPr>
          <w:p w14:paraId="33C9C408" w14:textId="77777777" w:rsidR="0054351F" w:rsidRPr="0054351F" w:rsidRDefault="0054351F" w:rsidP="0054351F">
            <w:pPr>
              <w:spacing w:line="280" w:lineRule="atLeast"/>
              <w:rPr>
                <w:rFonts w:ascii="Trebuchet MS" w:hAnsi="Trebuchet MS"/>
              </w:rPr>
            </w:pPr>
          </w:p>
        </w:tc>
      </w:tr>
      <w:tr w:rsidR="0054351F" w:rsidRPr="0054351F" w14:paraId="59793B26" w14:textId="77777777" w:rsidTr="00AB18B3">
        <w:tc>
          <w:tcPr>
            <w:tcW w:w="3815" w:type="dxa"/>
            <w:tcBorders>
              <w:top w:val="single" w:sz="4" w:space="0" w:color="auto"/>
              <w:left w:val="single" w:sz="4" w:space="0" w:color="auto"/>
              <w:bottom w:val="single" w:sz="4" w:space="0" w:color="auto"/>
              <w:right w:val="single" w:sz="4" w:space="0" w:color="auto"/>
            </w:tcBorders>
          </w:tcPr>
          <w:p w14:paraId="60BA6A97" w14:textId="77777777" w:rsidR="0054351F" w:rsidRPr="0054351F" w:rsidRDefault="0054351F" w:rsidP="0054351F">
            <w:pPr>
              <w:spacing w:line="280" w:lineRule="atLeast"/>
              <w:rPr>
                <w:rFonts w:ascii="Trebuchet MS" w:hAnsi="Trebuchet MS"/>
              </w:rPr>
            </w:pPr>
            <w:r w:rsidRPr="0054351F">
              <w:rPr>
                <w:rFonts w:ascii="Trebuchet MS" w:hAnsi="Trebuchet MS"/>
              </w:rPr>
              <w:t>Naam vertegenwoordigingsbevoegde ondertekenaar:</w:t>
            </w:r>
          </w:p>
          <w:p w14:paraId="6A98145F" w14:textId="77777777" w:rsidR="0054351F" w:rsidRPr="0054351F" w:rsidRDefault="0054351F" w:rsidP="0054351F">
            <w:pPr>
              <w:spacing w:line="280" w:lineRule="atLeast"/>
              <w:rPr>
                <w:rFonts w:ascii="Trebuchet MS" w:hAnsi="Trebuchet MS"/>
              </w:rPr>
            </w:pPr>
          </w:p>
        </w:tc>
        <w:tc>
          <w:tcPr>
            <w:tcW w:w="5966" w:type="dxa"/>
            <w:tcBorders>
              <w:top w:val="single" w:sz="4" w:space="0" w:color="auto"/>
              <w:left w:val="single" w:sz="4" w:space="0" w:color="auto"/>
              <w:bottom w:val="single" w:sz="4" w:space="0" w:color="auto"/>
              <w:right w:val="single" w:sz="4" w:space="0" w:color="auto"/>
            </w:tcBorders>
          </w:tcPr>
          <w:p w14:paraId="67526178" w14:textId="77777777" w:rsidR="0054351F" w:rsidRPr="0054351F" w:rsidRDefault="0054351F" w:rsidP="0054351F">
            <w:pPr>
              <w:spacing w:line="280" w:lineRule="atLeast"/>
              <w:rPr>
                <w:rFonts w:ascii="Trebuchet MS" w:hAnsi="Trebuchet MS"/>
              </w:rPr>
            </w:pPr>
          </w:p>
          <w:p w14:paraId="5E721414" w14:textId="77777777" w:rsidR="0054351F" w:rsidRPr="0054351F" w:rsidRDefault="0054351F" w:rsidP="0054351F">
            <w:pPr>
              <w:spacing w:line="280" w:lineRule="atLeast"/>
              <w:rPr>
                <w:rFonts w:ascii="Trebuchet MS" w:hAnsi="Trebuchet MS"/>
              </w:rPr>
            </w:pPr>
          </w:p>
        </w:tc>
      </w:tr>
      <w:tr w:rsidR="0054351F" w:rsidRPr="0054351F" w14:paraId="01BC49C9" w14:textId="77777777" w:rsidTr="00AB18B3">
        <w:tc>
          <w:tcPr>
            <w:tcW w:w="3815" w:type="dxa"/>
            <w:tcBorders>
              <w:top w:val="single" w:sz="4" w:space="0" w:color="auto"/>
              <w:left w:val="single" w:sz="4" w:space="0" w:color="auto"/>
              <w:bottom w:val="single" w:sz="4" w:space="0" w:color="auto"/>
              <w:right w:val="single" w:sz="4" w:space="0" w:color="auto"/>
            </w:tcBorders>
          </w:tcPr>
          <w:p w14:paraId="1ADF12A0" w14:textId="77777777" w:rsidR="0054351F" w:rsidRPr="0054351F" w:rsidRDefault="0054351F" w:rsidP="0054351F">
            <w:pPr>
              <w:spacing w:line="280" w:lineRule="atLeast"/>
              <w:rPr>
                <w:rFonts w:ascii="Trebuchet MS" w:hAnsi="Trebuchet MS"/>
              </w:rPr>
            </w:pPr>
            <w:r w:rsidRPr="0054351F">
              <w:rPr>
                <w:rFonts w:ascii="Trebuchet MS" w:hAnsi="Trebuchet MS"/>
              </w:rPr>
              <w:t>Functie vertegenwoordigingsbevoegde ondertekenaar:</w:t>
            </w:r>
          </w:p>
          <w:p w14:paraId="7ADA343A" w14:textId="77777777" w:rsidR="0054351F" w:rsidRPr="0054351F" w:rsidRDefault="0054351F" w:rsidP="0054351F">
            <w:pPr>
              <w:spacing w:line="280" w:lineRule="atLeast"/>
              <w:rPr>
                <w:rFonts w:ascii="Trebuchet MS" w:hAnsi="Trebuchet MS"/>
              </w:rPr>
            </w:pPr>
          </w:p>
        </w:tc>
        <w:tc>
          <w:tcPr>
            <w:tcW w:w="5966" w:type="dxa"/>
            <w:tcBorders>
              <w:top w:val="single" w:sz="4" w:space="0" w:color="auto"/>
              <w:left w:val="single" w:sz="4" w:space="0" w:color="auto"/>
              <w:bottom w:val="single" w:sz="4" w:space="0" w:color="auto"/>
              <w:right w:val="single" w:sz="4" w:space="0" w:color="auto"/>
            </w:tcBorders>
          </w:tcPr>
          <w:p w14:paraId="20128670" w14:textId="77777777" w:rsidR="0054351F" w:rsidRPr="0054351F" w:rsidRDefault="0054351F" w:rsidP="0054351F">
            <w:pPr>
              <w:spacing w:line="280" w:lineRule="atLeast"/>
              <w:rPr>
                <w:rFonts w:ascii="Trebuchet MS" w:hAnsi="Trebuchet MS"/>
              </w:rPr>
            </w:pPr>
          </w:p>
        </w:tc>
      </w:tr>
      <w:tr w:rsidR="0054351F" w:rsidRPr="0054351F" w14:paraId="7ABF1EFF" w14:textId="77777777" w:rsidTr="00AB18B3">
        <w:tc>
          <w:tcPr>
            <w:tcW w:w="3815" w:type="dxa"/>
            <w:tcBorders>
              <w:top w:val="single" w:sz="4" w:space="0" w:color="auto"/>
              <w:left w:val="single" w:sz="4" w:space="0" w:color="auto"/>
              <w:bottom w:val="single" w:sz="4" w:space="0" w:color="auto"/>
              <w:right w:val="single" w:sz="4" w:space="0" w:color="auto"/>
            </w:tcBorders>
          </w:tcPr>
          <w:p w14:paraId="2F67685B" w14:textId="77777777" w:rsidR="0054351F" w:rsidRPr="0054351F" w:rsidRDefault="0054351F" w:rsidP="0054351F">
            <w:pPr>
              <w:spacing w:line="280" w:lineRule="atLeast"/>
              <w:rPr>
                <w:rFonts w:ascii="Trebuchet MS" w:hAnsi="Trebuchet MS"/>
              </w:rPr>
            </w:pPr>
            <w:r w:rsidRPr="0054351F">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2D1B37B7" w14:textId="77777777" w:rsidR="0054351F" w:rsidRPr="0054351F" w:rsidRDefault="0054351F" w:rsidP="0054351F">
            <w:pPr>
              <w:spacing w:line="280" w:lineRule="atLeast"/>
              <w:rPr>
                <w:rFonts w:ascii="Trebuchet MS" w:hAnsi="Trebuchet MS"/>
              </w:rPr>
            </w:pPr>
          </w:p>
          <w:p w14:paraId="08352AFF" w14:textId="77777777" w:rsidR="0054351F" w:rsidRPr="0054351F" w:rsidRDefault="0054351F" w:rsidP="0054351F">
            <w:pPr>
              <w:spacing w:line="280" w:lineRule="atLeast"/>
              <w:rPr>
                <w:rFonts w:ascii="Trebuchet MS" w:hAnsi="Trebuchet MS"/>
              </w:rPr>
            </w:pPr>
          </w:p>
        </w:tc>
      </w:tr>
      <w:tr w:rsidR="0054351F" w:rsidRPr="0054351F" w14:paraId="42DD6B2B" w14:textId="77777777" w:rsidTr="00AB18B3">
        <w:tc>
          <w:tcPr>
            <w:tcW w:w="3815" w:type="dxa"/>
            <w:tcBorders>
              <w:top w:val="single" w:sz="4" w:space="0" w:color="auto"/>
              <w:left w:val="single" w:sz="4" w:space="0" w:color="auto"/>
              <w:bottom w:val="single" w:sz="4" w:space="0" w:color="auto"/>
              <w:right w:val="single" w:sz="4" w:space="0" w:color="auto"/>
            </w:tcBorders>
          </w:tcPr>
          <w:p w14:paraId="11151CD8" w14:textId="77777777" w:rsidR="0054351F" w:rsidRPr="0054351F" w:rsidRDefault="0054351F" w:rsidP="0054351F">
            <w:pPr>
              <w:spacing w:line="280" w:lineRule="atLeast"/>
              <w:rPr>
                <w:rFonts w:ascii="Trebuchet MS" w:hAnsi="Trebuchet MS"/>
              </w:rPr>
            </w:pPr>
            <w:r w:rsidRPr="0054351F">
              <w:rPr>
                <w:rFonts w:ascii="Trebuchet MS" w:hAnsi="Trebuchet MS"/>
              </w:rPr>
              <w:t>Datum:</w:t>
            </w:r>
          </w:p>
          <w:p w14:paraId="720035D9" w14:textId="77777777" w:rsidR="0054351F" w:rsidRPr="0054351F" w:rsidRDefault="0054351F" w:rsidP="0054351F">
            <w:pPr>
              <w:spacing w:line="280" w:lineRule="atLeast"/>
              <w:rPr>
                <w:rFonts w:ascii="Trebuchet MS" w:hAnsi="Trebuchet MS"/>
              </w:rPr>
            </w:pPr>
          </w:p>
        </w:tc>
        <w:tc>
          <w:tcPr>
            <w:tcW w:w="5966" w:type="dxa"/>
            <w:tcBorders>
              <w:top w:val="single" w:sz="4" w:space="0" w:color="auto"/>
              <w:left w:val="single" w:sz="4" w:space="0" w:color="auto"/>
              <w:bottom w:val="single" w:sz="4" w:space="0" w:color="auto"/>
              <w:right w:val="single" w:sz="4" w:space="0" w:color="auto"/>
            </w:tcBorders>
          </w:tcPr>
          <w:p w14:paraId="0D1ECC8E" w14:textId="77777777" w:rsidR="0054351F" w:rsidRPr="0054351F" w:rsidRDefault="0054351F" w:rsidP="0054351F">
            <w:pPr>
              <w:spacing w:line="280" w:lineRule="atLeast"/>
              <w:rPr>
                <w:rFonts w:ascii="Trebuchet MS" w:hAnsi="Trebuchet MS"/>
              </w:rPr>
            </w:pPr>
          </w:p>
          <w:p w14:paraId="719A2DD6" w14:textId="77777777" w:rsidR="0054351F" w:rsidRPr="0054351F" w:rsidRDefault="0054351F" w:rsidP="0054351F">
            <w:pPr>
              <w:spacing w:line="280" w:lineRule="atLeast"/>
              <w:rPr>
                <w:rFonts w:ascii="Trebuchet MS" w:hAnsi="Trebuchet MS"/>
              </w:rPr>
            </w:pPr>
          </w:p>
        </w:tc>
      </w:tr>
    </w:tbl>
    <w:p w14:paraId="645FDAC3" w14:textId="77777777" w:rsidR="00A0335F" w:rsidRDefault="00A0335F" w:rsidP="0054351F">
      <w:pPr>
        <w:spacing w:line="280" w:lineRule="atLeast"/>
        <w:rPr>
          <w:rFonts w:ascii="Trebuchet MS" w:hAnsi="Trebuchet MS"/>
          <w:b/>
          <w:color w:val="00B0F0"/>
          <w:sz w:val="19"/>
        </w:rPr>
      </w:pPr>
    </w:p>
    <w:p w14:paraId="7457B5F6" w14:textId="77777777" w:rsidR="00A0335F" w:rsidRPr="00A0335F" w:rsidRDefault="00A0335F" w:rsidP="00A0335F">
      <w:pPr>
        <w:rPr>
          <w:rFonts w:ascii="Trebuchet MS" w:hAnsi="Trebuchet MS"/>
          <w:sz w:val="19"/>
        </w:rPr>
      </w:pPr>
    </w:p>
    <w:p w14:paraId="077519D3" w14:textId="77777777" w:rsidR="00A0335F" w:rsidRPr="00A0335F" w:rsidRDefault="00A0335F" w:rsidP="00A0335F">
      <w:pPr>
        <w:rPr>
          <w:rFonts w:ascii="Trebuchet MS" w:hAnsi="Trebuchet MS"/>
          <w:sz w:val="19"/>
        </w:rPr>
      </w:pPr>
    </w:p>
    <w:p w14:paraId="03E84CB9" w14:textId="77777777" w:rsidR="00A0335F" w:rsidRPr="00A0335F" w:rsidRDefault="00A0335F" w:rsidP="00A0335F">
      <w:pPr>
        <w:rPr>
          <w:rFonts w:ascii="Trebuchet MS" w:hAnsi="Trebuchet MS"/>
          <w:sz w:val="19"/>
        </w:rPr>
      </w:pPr>
    </w:p>
    <w:p w14:paraId="4088BA49" w14:textId="77777777" w:rsidR="00A0335F" w:rsidRPr="00A0335F" w:rsidRDefault="00A0335F" w:rsidP="00A0335F">
      <w:pPr>
        <w:rPr>
          <w:rFonts w:ascii="Trebuchet MS" w:hAnsi="Trebuchet MS"/>
          <w:sz w:val="19"/>
        </w:rPr>
      </w:pPr>
    </w:p>
    <w:p w14:paraId="5EDFAD27" w14:textId="77777777" w:rsidR="00A0335F" w:rsidRDefault="00A0335F" w:rsidP="0054351F">
      <w:pPr>
        <w:spacing w:line="280" w:lineRule="atLeast"/>
        <w:rPr>
          <w:rFonts w:ascii="Trebuchet MS" w:hAnsi="Trebuchet MS"/>
          <w:b/>
          <w:color w:val="00B0F0"/>
          <w:sz w:val="19"/>
        </w:rPr>
      </w:pPr>
    </w:p>
    <w:p w14:paraId="43653759" w14:textId="718B7AFB" w:rsidR="0054351F" w:rsidRPr="0054351F" w:rsidRDefault="00A0335F" w:rsidP="00A0335F">
      <w:pPr>
        <w:tabs>
          <w:tab w:val="left" w:pos="1080"/>
        </w:tabs>
        <w:spacing w:line="280" w:lineRule="atLeast"/>
        <w:rPr>
          <w:rFonts w:ascii="Trebuchet MS" w:hAnsi="Trebuchet MS" w:cs="Arial"/>
          <w:b/>
          <w:bCs/>
          <w:i/>
          <w:color w:val="00B0F0"/>
          <w:kern w:val="32"/>
          <w:sz w:val="28"/>
          <w:szCs w:val="32"/>
        </w:rPr>
      </w:pPr>
      <w:r>
        <w:rPr>
          <w:rFonts w:ascii="Trebuchet MS" w:hAnsi="Trebuchet MS"/>
          <w:b/>
          <w:color w:val="00B0F0"/>
          <w:sz w:val="19"/>
        </w:rPr>
        <w:tab/>
      </w:r>
    </w:p>
    <w:bookmarkEnd w:id="0"/>
    <w:sectPr w:rsidR="0054351F" w:rsidRPr="0054351F" w:rsidSect="009A5015">
      <w:headerReference w:type="default" r:id="rId8"/>
      <w:footerReference w:type="default" r:id="rId9"/>
      <w:headerReference w:type="first" r:id="rId10"/>
      <w:footerReference w:type="first" r:id="rId11"/>
      <w:pgSz w:w="11906" w:h="16838"/>
      <w:pgMar w:top="2552" w:right="96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BF880" w14:textId="77777777" w:rsidR="00C3264F" w:rsidRDefault="00C3264F">
      <w:pPr>
        <w:spacing w:line="240" w:lineRule="auto"/>
      </w:pPr>
      <w:r>
        <w:separator/>
      </w:r>
    </w:p>
  </w:endnote>
  <w:endnote w:type="continuationSeparator" w:id="0">
    <w:p w14:paraId="3D3D2FA3" w14:textId="77777777" w:rsidR="00C3264F" w:rsidRDefault="00C326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6FE98F5B" w14:textId="1566BA5D" w:rsidR="000A7B30" w:rsidRPr="003A7925" w:rsidRDefault="000A7B30" w:rsidP="0054351F">
            <w:pPr>
              <w:tabs>
                <w:tab w:val="center" w:pos="4536"/>
                <w:tab w:val="right" w:pos="9072"/>
              </w:tabs>
              <w:spacing w:line="0" w:lineRule="atLeast"/>
              <w:rPr>
                <w:rFonts w:ascii="Trebuchet MS" w:hAnsi="Trebuchet MS"/>
                <w:b/>
                <w:sz w:val="18"/>
                <w:szCs w:val="18"/>
              </w:rPr>
            </w:pPr>
            <w:r w:rsidRPr="003A7925">
              <w:rPr>
                <w:rFonts w:ascii="Trebuchet MS" w:hAnsi="Trebuchet MS"/>
                <w:b/>
                <w:sz w:val="18"/>
                <w:szCs w:val="18"/>
              </w:rPr>
              <w:t>Aanbestedingsleidraad Europese</w:t>
            </w:r>
            <w:r w:rsidRPr="0054351F">
              <w:rPr>
                <w:rFonts w:ascii="Trebuchet MS" w:hAnsi="Trebuchet MS"/>
                <w:b/>
                <w:sz w:val="18"/>
                <w:szCs w:val="18"/>
              </w:rPr>
              <w:t xml:space="preserve"> </w:t>
            </w:r>
            <w:r w:rsidRPr="003A7925">
              <w:rPr>
                <w:rFonts w:ascii="Trebuchet MS" w:hAnsi="Trebuchet MS"/>
                <w:b/>
                <w:sz w:val="18"/>
                <w:szCs w:val="18"/>
              </w:rPr>
              <w:t>Openbare Procedure</w:t>
            </w:r>
            <w:r w:rsidRPr="003A7925" w:rsidDel="00632326">
              <w:rPr>
                <w:rFonts w:ascii="Trebuchet MS" w:hAnsi="Trebuchet MS"/>
                <w:b/>
                <w:sz w:val="18"/>
                <w:szCs w:val="18"/>
              </w:rPr>
              <w:t xml:space="preserve"> </w:t>
            </w:r>
            <w:r w:rsidR="00B31CB9">
              <w:rPr>
                <w:rFonts w:ascii="Trebuchet MS" w:hAnsi="Trebuchet MS"/>
                <w:b/>
                <w:sz w:val="18"/>
                <w:szCs w:val="18"/>
              </w:rPr>
              <w:t>Leveren bebording en straatmeubilair</w:t>
            </w:r>
          </w:p>
          <w:p w14:paraId="6E2D9BBA" w14:textId="601DA3B7" w:rsidR="000A7B30" w:rsidRPr="0054351F" w:rsidRDefault="000A7B30" w:rsidP="0054351F">
            <w:pPr>
              <w:tabs>
                <w:tab w:val="center" w:pos="4536"/>
                <w:tab w:val="right" w:pos="9072"/>
              </w:tabs>
              <w:spacing w:line="0" w:lineRule="atLeast"/>
              <w:rPr>
                <w:rFonts w:ascii="Trebuchet MS" w:hAnsi="Trebuchet MS"/>
                <w:b/>
                <w:color w:val="00B0F0"/>
                <w:sz w:val="18"/>
                <w:szCs w:val="18"/>
              </w:rPr>
            </w:pPr>
            <w:r w:rsidRPr="0054351F">
              <w:rPr>
                <w:rFonts w:ascii="Trebuchet MS" w:hAnsi="Trebuchet MS"/>
                <w:b/>
                <w:sz w:val="18"/>
                <w:szCs w:val="18"/>
              </w:rPr>
              <w:t xml:space="preserve">Referentienr.: </w:t>
            </w:r>
            <w:r w:rsidR="00B31CB9">
              <w:rPr>
                <w:rFonts w:ascii="Trebuchet MS" w:hAnsi="Trebuchet MS"/>
                <w:b/>
                <w:sz w:val="18"/>
                <w:szCs w:val="18"/>
              </w:rPr>
              <w:t>2022-05/2022-06</w:t>
            </w:r>
          </w:p>
          <w:p w14:paraId="66BC3092" w14:textId="77777777" w:rsidR="000A7B30" w:rsidRDefault="000A7B30" w:rsidP="006E4784">
            <w:pPr>
              <w:pStyle w:val="Voettekst"/>
              <w:jc w:val="right"/>
            </w:pPr>
            <w:r>
              <w:rPr>
                <w:noProof/>
              </w:rPr>
              <w:drawing>
                <wp:anchor distT="0" distB="0" distL="114300" distR="114300" simplePos="0" relativeHeight="251659264" behindDoc="1" locked="1" layoutInCell="1" allowOverlap="1" wp14:anchorId="723836D3" wp14:editId="719C3A3B">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0F22A5">
              <w:rPr>
                <w:bCs/>
                <w:noProof/>
                <w:sz w:val="16"/>
                <w:szCs w:val="16"/>
              </w:rPr>
              <w:t>40</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0F22A5">
              <w:rPr>
                <w:bCs/>
                <w:noProof/>
                <w:sz w:val="16"/>
                <w:szCs w:val="16"/>
              </w:rPr>
              <w:t>64</w:t>
            </w:r>
            <w:r>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22767706" w14:textId="77777777" w:rsidR="000A7B30" w:rsidRDefault="000A7B30" w:rsidP="006E4784">
            <w:pPr>
              <w:pStyle w:val="Voettekst"/>
              <w:jc w:val="right"/>
            </w:pPr>
            <w:r>
              <w:rPr>
                <w:noProof/>
              </w:rPr>
              <w:drawing>
                <wp:anchor distT="0" distB="0" distL="114300" distR="114300" simplePos="0" relativeHeight="251661312" behindDoc="1" locked="1" layoutInCell="1" allowOverlap="1" wp14:anchorId="1172D3C3" wp14:editId="7D3289B9">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0F22A5">
              <w:rPr>
                <w:bCs/>
                <w:noProof/>
                <w:sz w:val="16"/>
                <w:szCs w:val="16"/>
              </w:rPr>
              <w:t>1</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0F22A5">
              <w:rPr>
                <w:bCs/>
                <w:noProof/>
                <w:sz w:val="16"/>
                <w:szCs w:val="16"/>
              </w:rPr>
              <w:t>1</w:t>
            </w:r>
            <w:r>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C3604" w14:textId="77777777" w:rsidR="00C3264F" w:rsidRDefault="00C3264F">
      <w:pPr>
        <w:spacing w:line="240" w:lineRule="auto"/>
      </w:pPr>
      <w:r>
        <w:separator/>
      </w:r>
    </w:p>
  </w:footnote>
  <w:footnote w:type="continuationSeparator" w:id="0">
    <w:p w14:paraId="35BFC0C8" w14:textId="77777777" w:rsidR="00C3264F" w:rsidRDefault="00C326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79EB" w14:textId="77777777" w:rsidR="000A7B30" w:rsidRPr="006E4784" w:rsidRDefault="000A7B30" w:rsidP="006E4784">
    <w:pPr>
      <w:jc w:val="right"/>
    </w:pPr>
    <w:r>
      <w:rPr>
        <w:noProof/>
      </w:rPr>
      <w:drawing>
        <wp:anchor distT="0" distB="0" distL="114300" distR="114300" simplePos="0" relativeHeight="251658240" behindDoc="1" locked="1" layoutInCell="1" allowOverlap="1" wp14:anchorId="293A93C1" wp14:editId="47430C35">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44196" w14:textId="77777777" w:rsidR="000A7B30" w:rsidRPr="006E4784" w:rsidRDefault="000A7B30" w:rsidP="00ED1725">
    <w:pPr>
      <w:jc w:val="right"/>
    </w:pPr>
  </w:p>
  <w:p w14:paraId="6F04C439" w14:textId="77777777" w:rsidR="000A7B30" w:rsidRPr="006E4784" w:rsidRDefault="000A7B30" w:rsidP="00ED1725">
    <w:pPr>
      <w:pStyle w:val="Koptekst"/>
      <w:spacing w:line="240" w:lineRule="exact"/>
      <w:rPr>
        <w:sz w:val="24"/>
        <w:szCs w:val="24"/>
      </w:rPr>
    </w:pPr>
  </w:p>
  <w:p w14:paraId="24E8A968" w14:textId="77777777" w:rsidR="000A7B30" w:rsidRPr="006E4784" w:rsidRDefault="000A7B30" w:rsidP="00ED1725">
    <w:pPr>
      <w:pStyle w:val="Koptekst"/>
      <w:spacing w:line="240" w:lineRule="exact"/>
      <w:rPr>
        <w:sz w:val="24"/>
        <w:szCs w:val="24"/>
      </w:rPr>
    </w:pPr>
  </w:p>
  <w:p w14:paraId="0CB7C770" w14:textId="77777777" w:rsidR="000A7B30" w:rsidRPr="006E4784" w:rsidRDefault="000A7B30" w:rsidP="008A2638">
    <w:pPr>
      <w:pStyle w:val="Koptekst"/>
      <w:spacing w:line="240" w:lineRule="exact"/>
      <w:rPr>
        <w:sz w:val="24"/>
        <w:szCs w:val="24"/>
      </w:rPr>
    </w:pPr>
  </w:p>
  <w:p w14:paraId="016AC033" w14:textId="77777777" w:rsidR="000A7B30" w:rsidRPr="006E4784" w:rsidRDefault="000A7B30"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3E639FB"/>
    <w:multiLevelType w:val="hybridMultilevel"/>
    <w:tmpl w:val="42D2E34E"/>
    <w:lvl w:ilvl="0" w:tplc="04130005">
      <w:start w:val="1"/>
      <w:numFmt w:val="bullet"/>
      <w:lvlText w:val=""/>
      <w:lvlJc w:val="left"/>
      <w:pPr>
        <w:tabs>
          <w:tab w:val="num" w:pos="360"/>
        </w:tabs>
        <w:ind w:left="360" w:hanging="360"/>
      </w:pPr>
      <w:rPr>
        <w:rFonts w:ascii="Wingdings" w:hAnsi="Wingdings" w:hint="default"/>
      </w:rPr>
    </w:lvl>
    <w:lvl w:ilvl="1" w:tplc="04130003" w:tentative="1">
      <w:start w:val="1"/>
      <w:numFmt w:val="bullet"/>
      <w:lvlText w:val="o"/>
      <w:lvlJc w:val="left"/>
      <w:pPr>
        <w:tabs>
          <w:tab w:val="num" w:pos="731"/>
        </w:tabs>
        <w:ind w:left="731" w:hanging="360"/>
      </w:pPr>
      <w:rPr>
        <w:rFonts w:ascii="Courier New" w:hAnsi="Courier New" w:hint="default"/>
      </w:rPr>
    </w:lvl>
    <w:lvl w:ilvl="2" w:tplc="04130005" w:tentative="1">
      <w:start w:val="1"/>
      <w:numFmt w:val="bullet"/>
      <w:lvlText w:val=""/>
      <w:lvlJc w:val="left"/>
      <w:pPr>
        <w:tabs>
          <w:tab w:val="num" w:pos="1451"/>
        </w:tabs>
        <w:ind w:left="1451" w:hanging="360"/>
      </w:pPr>
      <w:rPr>
        <w:rFonts w:ascii="Wingdings" w:hAnsi="Wingdings" w:hint="default"/>
      </w:rPr>
    </w:lvl>
    <w:lvl w:ilvl="3" w:tplc="04130001" w:tentative="1">
      <w:start w:val="1"/>
      <w:numFmt w:val="bullet"/>
      <w:lvlText w:val=""/>
      <w:lvlJc w:val="left"/>
      <w:pPr>
        <w:tabs>
          <w:tab w:val="num" w:pos="2171"/>
        </w:tabs>
        <w:ind w:left="2171" w:hanging="360"/>
      </w:pPr>
      <w:rPr>
        <w:rFonts w:ascii="Symbol" w:hAnsi="Symbol" w:hint="default"/>
      </w:rPr>
    </w:lvl>
    <w:lvl w:ilvl="4" w:tplc="04130003" w:tentative="1">
      <w:start w:val="1"/>
      <w:numFmt w:val="bullet"/>
      <w:lvlText w:val="o"/>
      <w:lvlJc w:val="left"/>
      <w:pPr>
        <w:tabs>
          <w:tab w:val="num" w:pos="2891"/>
        </w:tabs>
        <w:ind w:left="2891" w:hanging="360"/>
      </w:pPr>
      <w:rPr>
        <w:rFonts w:ascii="Courier New" w:hAnsi="Courier New" w:hint="default"/>
      </w:rPr>
    </w:lvl>
    <w:lvl w:ilvl="5" w:tplc="04130005" w:tentative="1">
      <w:start w:val="1"/>
      <w:numFmt w:val="bullet"/>
      <w:lvlText w:val=""/>
      <w:lvlJc w:val="left"/>
      <w:pPr>
        <w:tabs>
          <w:tab w:val="num" w:pos="3611"/>
        </w:tabs>
        <w:ind w:left="3611" w:hanging="360"/>
      </w:pPr>
      <w:rPr>
        <w:rFonts w:ascii="Wingdings" w:hAnsi="Wingdings" w:hint="default"/>
      </w:rPr>
    </w:lvl>
    <w:lvl w:ilvl="6" w:tplc="04130001" w:tentative="1">
      <w:start w:val="1"/>
      <w:numFmt w:val="bullet"/>
      <w:lvlText w:val=""/>
      <w:lvlJc w:val="left"/>
      <w:pPr>
        <w:tabs>
          <w:tab w:val="num" w:pos="4331"/>
        </w:tabs>
        <w:ind w:left="4331" w:hanging="360"/>
      </w:pPr>
      <w:rPr>
        <w:rFonts w:ascii="Symbol" w:hAnsi="Symbol" w:hint="default"/>
      </w:rPr>
    </w:lvl>
    <w:lvl w:ilvl="7" w:tplc="04130003" w:tentative="1">
      <w:start w:val="1"/>
      <w:numFmt w:val="bullet"/>
      <w:lvlText w:val="o"/>
      <w:lvlJc w:val="left"/>
      <w:pPr>
        <w:tabs>
          <w:tab w:val="num" w:pos="5051"/>
        </w:tabs>
        <w:ind w:left="5051" w:hanging="360"/>
      </w:pPr>
      <w:rPr>
        <w:rFonts w:ascii="Courier New" w:hAnsi="Courier New" w:hint="default"/>
      </w:rPr>
    </w:lvl>
    <w:lvl w:ilvl="8" w:tplc="04130005" w:tentative="1">
      <w:start w:val="1"/>
      <w:numFmt w:val="bullet"/>
      <w:lvlText w:val=""/>
      <w:lvlJc w:val="left"/>
      <w:pPr>
        <w:tabs>
          <w:tab w:val="num" w:pos="5771"/>
        </w:tabs>
        <w:ind w:left="5771" w:hanging="360"/>
      </w:pPr>
      <w:rPr>
        <w:rFonts w:ascii="Wingdings" w:hAnsi="Wingdings" w:hint="default"/>
      </w:rPr>
    </w:lvl>
  </w:abstractNum>
  <w:abstractNum w:abstractNumId="10" w15:restartNumberingAfterBreak="0">
    <w:nsid w:val="0BD355D9"/>
    <w:multiLevelType w:val="hybridMultilevel"/>
    <w:tmpl w:val="53E6F096"/>
    <w:styleLink w:val="Artikelsectie1"/>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1" w15:restartNumberingAfterBreak="0">
    <w:nsid w:val="0E6C6A63"/>
    <w:multiLevelType w:val="hybridMultilevel"/>
    <w:tmpl w:val="0FF44F5C"/>
    <w:lvl w:ilvl="0" w:tplc="42620618">
      <w:numFmt w:val="bullet"/>
      <w:lvlText w:val="-"/>
      <w:lvlJc w:val="left"/>
      <w:pPr>
        <w:ind w:left="720" w:hanging="360"/>
      </w:pPr>
      <w:rPr>
        <w:rFonts w:ascii="Cambria" w:eastAsiaTheme="minorHAnsi" w:hAnsi="Cambri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3" w15:restartNumberingAfterBreak="0">
    <w:nsid w:val="11D6614B"/>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4" w15:restartNumberingAfterBreak="0">
    <w:nsid w:val="12DF2895"/>
    <w:multiLevelType w:val="hybridMultilevel"/>
    <w:tmpl w:val="90D0164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7" w15:restartNumberingAfterBreak="0">
    <w:nsid w:val="2A070D23"/>
    <w:multiLevelType w:val="hybridMultilevel"/>
    <w:tmpl w:val="4C70C0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1A7123A"/>
    <w:multiLevelType w:val="hybridMultilevel"/>
    <w:tmpl w:val="167AB9C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6C9085F"/>
    <w:multiLevelType w:val="hybridMultilevel"/>
    <w:tmpl w:val="65B68BC8"/>
    <w:lvl w:ilvl="0" w:tplc="04130005">
      <w:start w:val="1"/>
      <w:numFmt w:val="bullet"/>
      <w:lvlText w:val=""/>
      <w:lvlJc w:val="left"/>
      <w:pPr>
        <w:ind w:left="360" w:hanging="360"/>
      </w:pPr>
      <w:rPr>
        <w:rFonts w:ascii="Wingdings" w:hAnsi="Wingding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2533625"/>
    <w:multiLevelType w:val="hybridMultilevel"/>
    <w:tmpl w:val="CC6E526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3303E85"/>
    <w:multiLevelType w:val="hybridMultilevel"/>
    <w:tmpl w:val="5DC27544"/>
    <w:lvl w:ilvl="0" w:tplc="54944BE8">
      <w:numFmt w:val="bullet"/>
      <w:lvlText w:val=""/>
      <w:lvlJc w:val="left"/>
      <w:pPr>
        <w:ind w:left="720" w:hanging="360"/>
      </w:pPr>
      <w:rPr>
        <w:rFonts w:ascii="Symbol" w:eastAsia="Calibri"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9C641C"/>
    <w:multiLevelType w:val="hybridMultilevel"/>
    <w:tmpl w:val="9C34FDF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BA662F8"/>
    <w:multiLevelType w:val="hybridMultilevel"/>
    <w:tmpl w:val="60EA72E4"/>
    <w:lvl w:ilvl="0" w:tplc="07C460B8">
      <w:start w:val="1"/>
      <w:numFmt w:val="decimal"/>
      <w:lvlText w:val="%1."/>
      <w:lvlJc w:val="left"/>
      <w:pPr>
        <w:ind w:left="502"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DE506AF"/>
    <w:multiLevelType w:val="hybridMultilevel"/>
    <w:tmpl w:val="4D4A7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E4020D4"/>
    <w:multiLevelType w:val="hybridMultilevel"/>
    <w:tmpl w:val="0248055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2166C95"/>
    <w:multiLevelType w:val="hybridMultilevel"/>
    <w:tmpl w:val="AD32E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2A75D88"/>
    <w:multiLevelType w:val="multilevel"/>
    <w:tmpl w:val="D9FAEF16"/>
    <w:styleLink w:val="1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9" w15:restartNumberingAfterBreak="0">
    <w:nsid w:val="65634DB2"/>
    <w:multiLevelType w:val="multilevel"/>
    <w:tmpl w:val="74A0814A"/>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851" w:hanging="426"/>
      </w:pPr>
      <w:rPr>
        <w:rFonts w:cs="Times New Roman"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2">
      <w:numFmt w:val="bullet"/>
      <w:pStyle w:val="2-Opsomming"/>
      <w:lvlText w:val="-"/>
      <w:lvlJc w:val="left"/>
      <w:pPr>
        <w:ind w:left="1418" w:hanging="567"/>
      </w:pPr>
      <w:rPr>
        <w:rFonts w:ascii="Calibri" w:eastAsiaTheme="minorHAnsi" w:hAnsi="Calibri" w:cs="Verdana" w:hint="default"/>
        <w:b w:val="0"/>
        <w:bCs w:val="0"/>
        <w:i/>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5A700AC"/>
    <w:multiLevelType w:val="multilevel"/>
    <w:tmpl w:val="3892B90C"/>
    <w:lvl w:ilvl="0">
      <w:start w:val="1"/>
      <w:numFmt w:val="decimal"/>
      <w:pStyle w:val="1-Kop1MemoCorversenBS"/>
      <w:lvlText w:val="%1."/>
      <w:lvlJc w:val="left"/>
      <w:pPr>
        <w:ind w:left="3827"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382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B6A20D8"/>
    <w:multiLevelType w:val="hybridMultilevel"/>
    <w:tmpl w:val="E3C0D0AC"/>
    <w:lvl w:ilvl="0" w:tplc="0413000F">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33"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6EFB5584"/>
    <w:multiLevelType w:val="hybridMultilevel"/>
    <w:tmpl w:val="F93658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D8F32D3"/>
    <w:multiLevelType w:val="hybridMultilevel"/>
    <w:tmpl w:val="5128F07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F02532B"/>
    <w:multiLevelType w:val="hybridMultilevel"/>
    <w:tmpl w:val="B59E1DDA"/>
    <w:styleLink w:val="1ai1"/>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16cid:durableId="454524628">
    <w:abstractNumId w:val="31"/>
  </w:num>
  <w:num w:numId="2" w16cid:durableId="1746606116">
    <w:abstractNumId w:val="20"/>
  </w:num>
  <w:num w:numId="3" w16cid:durableId="311253935">
    <w:abstractNumId w:val="33"/>
  </w:num>
  <w:num w:numId="4" w16cid:durableId="1869490591">
    <w:abstractNumId w:val="8"/>
  </w:num>
  <w:num w:numId="5" w16cid:durableId="821892826">
    <w:abstractNumId w:val="28"/>
  </w:num>
  <w:num w:numId="6" w16cid:durableId="1468939339">
    <w:abstractNumId w:val="37"/>
  </w:num>
  <w:num w:numId="7" w16cid:durableId="132215206">
    <w:abstractNumId w:val="10"/>
  </w:num>
  <w:num w:numId="8" w16cid:durableId="78870134">
    <w:abstractNumId w:val="28"/>
  </w:num>
  <w:num w:numId="9" w16cid:durableId="1039205712">
    <w:abstractNumId w:val="37"/>
  </w:num>
  <w:num w:numId="10" w16cid:durableId="53437391">
    <w:abstractNumId w:val="10"/>
  </w:num>
  <w:num w:numId="11" w16cid:durableId="899360533">
    <w:abstractNumId w:val="12"/>
  </w:num>
  <w:num w:numId="12" w16cid:durableId="1847598283">
    <w:abstractNumId w:val="35"/>
  </w:num>
  <w:num w:numId="13" w16cid:durableId="509491493">
    <w:abstractNumId w:val="7"/>
  </w:num>
  <w:num w:numId="14" w16cid:durableId="133451039">
    <w:abstractNumId w:val="5"/>
  </w:num>
  <w:num w:numId="15" w16cid:durableId="1768505783">
    <w:abstractNumId w:val="4"/>
  </w:num>
  <w:num w:numId="16" w16cid:durableId="784424641">
    <w:abstractNumId w:val="3"/>
  </w:num>
  <w:num w:numId="17" w16cid:durableId="1411730726">
    <w:abstractNumId w:val="6"/>
  </w:num>
  <w:num w:numId="18" w16cid:durableId="941106567">
    <w:abstractNumId w:val="2"/>
  </w:num>
  <w:num w:numId="19" w16cid:durableId="21785222">
    <w:abstractNumId w:val="1"/>
  </w:num>
  <w:num w:numId="20" w16cid:durableId="1715428674">
    <w:abstractNumId w:val="0"/>
  </w:num>
  <w:num w:numId="21" w16cid:durableId="1116944932">
    <w:abstractNumId w:val="16"/>
  </w:num>
  <w:num w:numId="22" w16cid:durableId="252279173">
    <w:abstractNumId w:val="15"/>
  </w:num>
  <w:num w:numId="23" w16cid:durableId="559290720">
    <w:abstractNumId w:val="29"/>
  </w:num>
  <w:num w:numId="24" w16cid:durableId="1273633390">
    <w:abstractNumId w:val="19"/>
  </w:num>
  <w:num w:numId="25" w16cid:durableId="1965575206">
    <w:abstractNumId w:val="26"/>
  </w:num>
  <w:num w:numId="26" w16cid:durableId="107162764">
    <w:abstractNumId w:val="32"/>
  </w:num>
  <w:num w:numId="27" w16cid:durableId="1868256153">
    <w:abstractNumId w:val="30"/>
  </w:num>
  <w:num w:numId="28" w16cid:durableId="955061212">
    <w:abstractNumId w:val="25"/>
  </w:num>
  <w:num w:numId="29" w16cid:durableId="1145122257">
    <w:abstractNumId w:val="11"/>
  </w:num>
  <w:num w:numId="30" w16cid:durableId="1140226928">
    <w:abstractNumId w:val="13"/>
  </w:num>
  <w:num w:numId="31" w16cid:durableId="672490124">
    <w:abstractNumId w:val="24"/>
  </w:num>
  <w:num w:numId="32" w16cid:durableId="1237205898">
    <w:abstractNumId w:val="36"/>
  </w:num>
  <w:num w:numId="33" w16cid:durableId="902986685">
    <w:abstractNumId w:val="14"/>
  </w:num>
  <w:num w:numId="34" w16cid:durableId="38165433">
    <w:abstractNumId w:val="9"/>
  </w:num>
  <w:num w:numId="35" w16cid:durableId="643974863">
    <w:abstractNumId w:val="34"/>
  </w:num>
  <w:num w:numId="36" w16cid:durableId="1149402894">
    <w:abstractNumId w:val="18"/>
  </w:num>
  <w:num w:numId="37" w16cid:durableId="15930815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5623652">
    <w:abstractNumId w:val="22"/>
  </w:num>
  <w:num w:numId="39" w16cid:durableId="126513292">
    <w:abstractNumId w:val="23"/>
  </w:num>
  <w:num w:numId="40" w16cid:durableId="2142572978">
    <w:abstractNumId w:val="21"/>
  </w:num>
  <w:num w:numId="41" w16cid:durableId="1858346372">
    <w:abstractNumId w:val="27"/>
  </w:num>
  <w:num w:numId="42" w16cid:durableId="2104105248">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73"/>
    <w:rsid w:val="00004932"/>
    <w:rsid w:val="0001140E"/>
    <w:rsid w:val="00016948"/>
    <w:rsid w:val="000212EC"/>
    <w:rsid w:val="00031077"/>
    <w:rsid w:val="00064016"/>
    <w:rsid w:val="00072EDC"/>
    <w:rsid w:val="000735BD"/>
    <w:rsid w:val="00075BD1"/>
    <w:rsid w:val="00076E21"/>
    <w:rsid w:val="00087986"/>
    <w:rsid w:val="000A1186"/>
    <w:rsid w:val="000A7B30"/>
    <w:rsid w:val="000B2E23"/>
    <w:rsid w:val="000D0AE8"/>
    <w:rsid w:val="000D3D97"/>
    <w:rsid w:val="000F0E5F"/>
    <w:rsid w:val="000F22A5"/>
    <w:rsid w:val="00105F5C"/>
    <w:rsid w:val="00106709"/>
    <w:rsid w:val="00114CAB"/>
    <w:rsid w:val="001227A8"/>
    <w:rsid w:val="00122A1D"/>
    <w:rsid w:val="001324BB"/>
    <w:rsid w:val="00132C7D"/>
    <w:rsid w:val="00133608"/>
    <w:rsid w:val="00133E1C"/>
    <w:rsid w:val="001377FD"/>
    <w:rsid w:val="00137F50"/>
    <w:rsid w:val="00167CE7"/>
    <w:rsid w:val="00173E92"/>
    <w:rsid w:val="0018035A"/>
    <w:rsid w:val="00192880"/>
    <w:rsid w:val="00195329"/>
    <w:rsid w:val="001B5CDE"/>
    <w:rsid w:val="001E6E7A"/>
    <w:rsid w:val="001F2C30"/>
    <w:rsid w:val="0020747D"/>
    <w:rsid w:val="00210A82"/>
    <w:rsid w:val="002137AA"/>
    <w:rsid w:val="0022020D"/>
    <w:rsid w:val="0022099A"/>
    <w:rsid w:val="00223B0F"/>
    <w:rsid w:val="0022692B"/>
    <w:rsid w:val="00227047"/>
    <w:rsid w:val="00235918"/>
    <w:rsid w:val="00237313"/>
    <w:rsid w:val="002374A8"/>
    <w:rsid w:val="0024796A"/>
    <w:rsid w:val="002479DF"/>
    <w:rsid w:val="002522BF"/>
    <w:rsid w:val="00254AFB"/>
    <w:rsid w:val="00254EE8"/>
    <w:rsid w:val="00255611"/>
    <w:rsid w:val="00255D70"/>
    <w:rsid w:val="00273D99"/>
    <w:rsid w:val="00291B7C"/>
    <w:rsid w:val="002C17E4"/>
    <w:rsid w:val="002F1732"/>
    <w:rsid w:val="002F4BDC"/>
    <w:rsid w:val="0030017A"/>
    <w:rsid w:val="00304D71"/>
    <w:rsid w:val="003050CB"/>
    <w:rsid w:val="003101D1"/>
    <w:rsid w:val="00310ED4"/>
    <w:rsid w:val="003164D3"/>
    <w:rsid w:val="00333093"/>
    <w:rsid w:val="00344185"/>
    <w:rsid w:val="00351EAC"/>
    <w:rsid w:val="00367089"/>
    <w:rsid w:val="00367E9F"/>
    <w:rsid w:val="00371B26"/>
    <w:rsid w:val="00375CB3"/>
    <w:rsid w:val="003817C4"/>
    <w:rsid w:val="003965C6"/>
    <w:rsid w:val="00397245"/>
    <w:rsid w:val="003A1D5F"/>
    <w:rsid w:val="003C5D77"/>
    <w:rsid w:val="003C7AEA"/>
    <w:rsid w:val="003C7F62"/>
    <w:rsid w:val="003D0998"/>
    <w:rsid w:val="003E0028"/>
    <w:rsid w:val="0040126B"/>
    <w:rsid w:val="004123EE"/>
    <w:rsid w:val="004175D5"/>
    <w:rsid w:val="00422330"/>
    <w:rsid w:val="0042251A"/>
    <w:rsid w:val="004240A9"/>
    <w:rsid w:val="00427F4E"/>
    <w:rsid w:val="00435CE5"/>
    <w:rsid w:val="00441C65"/>
    <w:rsid w:val="004427B0"/>
    <w:rsid w:val="00442828"/>
    <w:rsid w:val="004710EC"/>
    <w:rsid w:val="00481C69"/>
    <w:rsid w:val="00493B52"/>
    <w:rsid w:val="00495B3E"/>
    <w:rsid w:val="004A2FFA"/>
    <w:rsid w:val="004C08AC"/>
    <w:rsid w:val="004D122F"/>
    <w:rsid w:val="004D2542"/>
    <w:rsid w:val="004E1574"/>
    <w:rsid w:val="004E39A8"/>
    <w:rsid w:val="004E77F6"/>
    <w:rsid w:val="004F4413"/>
    <w:rsid w:val="00500314"/>
    <w:rsid w:val="00514BBF"/>
    <w:rsid w:val="00526DFA"/>
    <w:rsid w:val="0053490E"/>
    <w:rsid w:val="0054351F"/>
    <w:rsid w:val="00565BCC"/>
    <w:rsid w:val="00567D5F"/>
    <w:rsid w:val="00567F91"/>
    <w:rsid w:val="00570594"/>
    <w:rsid w:val="005812B6"/>
    <w:rsid w:val="00584104"/>
    <w:rsid w:val="00584991"/>
    <w:rsid w:val="00586944"/>
    <w:rsid w:val="005873BD"/>
    <w:rsid w:val="0059247E"/>
    <w:rsid w:val="00593FC2"/>
    <w:rsid w:val="00596415"/>
    <w:rsid w:val="005B1698"/>
    <w:rsid w:val="005B47C2"/>
    <w:rsid w:val="005C4291"/>
    <w:rsid w:val="005F0221"/>
    <w:rsid w:val="00605C7D"/>
    <w:rsid w:val="00606A4A"/>
    <w:rsid w:val="00607765"/>
    <w:rsid w:val="00616A7D"/>
    <w:rsid w:val="00637030"/>
    <w:rsid w:val="00640350"/>
    <w:rsid w:val="00645505"/>
    <w:rsid w:val="00652A8D"/>
    <w:rsid w:val="00652B54"/>
    <w:rsid w:val="00682927"/>
    <w:rsid w:val="00691D15"/>
    <w:rsid w:val="006A065C"/>
    <w:rsid w:val="006A4512"/>
    <w:rsid w:val="006B36C4"/>
    <w:rsid w:val="006E2530"/>
    <w:rsid w:val="006E4784"/>
    <w:rsid w:val="006E5E70"/>
    <w:rsid w:val="006F090E"/>
    <w:rsid w:val="006F7161"/>
    <w:rsid w:val="00702BE3"/>
    <w:rsid w:val="00706B84"/>
    <w:rsid w:val="007217A1"/>
    <w:rsid w:val="00734552"/>
    <w:rsid w:val="00747ABD"/>
    <w:rsid w:val="00753ACE"/>
    <w:rsid w:val="00767CE3"/>
    <w:rsid w:val="00770752"/>
    <w:rsid w:val="00772635"/>
    <w:rsid w:val="007810E8"/>
    <w:rsid w:val="00794274"/>
    <w:rsid w:val="007A59DC"/>
    <w:rsid w:val="007B13EF"/>
    <w:rsid w:val="007D19D0"/>
    <w:rsid w:val="007D78C9"/>
    <w:rsid w:val="007E2369"/>
    <w:rsid w:val="007F4502"/>
    <w:rsid w:val="007F5062"/>
    <w:rsid w:val="00803398"/>
    <w:rsid w:val="00807529"/>
    <w:rsid w:val="008151C9"/>
    <w:rsid w:val="00817854"/>
    <w:rsid w:val="008225CA"/>
    <w:rsid w:val="00826011"/>
    <w:rsid w:val="00826455"/>
    <w:rsid w:val="00831796"/>
    <w:rsid w:val="0083385C"/>
    <w:rsid w:val="00836CF9"/>
    <w:rsid w:val="00854868"/>
    <w:rsid w:val="008733E5"/>
    <w:rsid w:val="00886A62"/>
    <w:rsid w:val="00887505"/>
    <w:rsid w:val="008A1AFF"/>
    <w:rsid w:val="008A2638"/>
    <w:rsid w:val="008A6A14"/>
    <w:rsid w:val="008B6595"/>
    <w:rsid w:val="008C0524"/>
    <w:rsid w:val="008F39E1"/>
    <w:rsid w:val="008F5FFD"/>
    <w:rsid w:val="00903A3A"/>
    <w:rsid w:val="00910E2E"/>
    <w:rsid w:val="009122DB"/>
    <w:rsid w:val="00915E11"/>
    <w:rsid w:val="00916124"/>
    <w:rsid w:val="00940635"/>
    <w:rsid w:val="009415B9"/>
    <w:rsid w:val="00943861"/>
    <w:rsid w:val="00954113"/>
    <w:rsid w:val="00954C60"/>
    <w:rsid w:val="0097189B"/>
    <w:rsid w:val="009810B5"/>
    <w:rsid w:val="0098242C"/>
    <w:rsid w:val="00984FAF"/>
    <w:rsid w:val="00992859"/>
    <w:rsid w:val="00993A34"/>
    <w:rsid w:val="009975FA"/>
    <w:rsid w:val="009A39A3"/>
    <w:rsid w:val="009A5015"/>
    <w:rsid w:val="009B13C0"/>
    <w:rsid w:val="009D4ABF"/>
    <w:rsid w:val="009D66C4"/>
    <w:rsid w:val="009E5A1A"/>
    <w:rsid w:val="009F72AE"/>
    <w:rsid w:val="00A0159C"/>
    <w:rsid w:val="00A0335F"/>
    <w:rsid w:val="00A04FFA"/>
    <w:rsid w:val="00A06C1B"/>
    <w:rsid w:val="00A13133"/>
    <w:rsid w:val="00A33D0B"/>
    <w:rsid w:val="00A343F8"/>
    <w:rsid w:val="00A41BD9"/>
    <w:rsid w:val="00A53F06"/>
    <w:rsid w:val="00A610E9"/>
    <w:rsid w:val="00A676D7"/>
    <w:rsid w:val="00A80EFB"/>
    <w:rsid w:val="00A8414F"/>
    <w:rsid w:val="00A86C56"/>
    <w:rsid w:val="00A93500"/>
    <w:rsid w:val="00AB18B3"/>
    <w:rsid w:val="00AE06EF"/>
    <w:rsid w:val="00AE0C0A"/>
    <w:rsid w:val="00AE56CD"/>
    <w:rsid w:val="00AE7484"/>
    <w:rsid w:val="00AF148A"/>
    <w:rsid w:val="00B10DDB"/>
    <w:rsid w:val="00B31CB9"/>
    <w:rsid w:val="00B34F17"/>
    <w:rsid w:val="00B371AF"/>
    <w:rsid w:val="00B4163D"/>
    <w:rsid w:val="00B50D86"/>
    <w:rsid w:val="00B510E9"/>
    <w:rsid w:val="00B518A4"/>
    <w:rsid w:val="00B54BE1"/>
    <w:rsid w:val="00B575D4"/>
    <w:rsid w:val="00B6686F"/>
    <w:rsid w:val="00B82970"/>
    <w:rsid w:val="00B853A7"/>
    <w:rsid w:val="00B91DBC"/>
    <w:rsid w:val="00B94EDE"/>
    <w:rsid w:val="00B96413"/>
    <w:rsid w:val="00B97C17"/>
    <w:rsid w:val="00BC32A5"/>
    <w:rsid w:val="00BC4146"/>
    <w:rsid w:val="00BD748D"/>
    <w:rsid w:val="00BE42DD"/>
    <w:rsid w:val="00BF0620"/>
    <w:rsid w:val="00C01EB1"/>
    <w:rsid w:val="00C070AD"/>
    <w:rsid w:val="00C07B5D"/>
    <w:rsid w:val="00C20D6C"/>
    <w:rsid w:val="00C3264F"/>
    <w:rsid w:val="00C52220"/>
    <w:rsid w:val="00C53A79"/>
    <w:rsid w:val="00C6744D"/>
    <w:rsid w:val="00C742D1"/>
    <w:rsid w:val="00C76099"/>
    <w:rsid w:val="00C82CEE"/>
    <w:rsid w:val="00C86153"/>
    <w:rsid w:val="00C95BD9"/>
    <w:rsid w:val="00CB2DF3"/>
    <w:rsid w:val="00CB3472"/>
    <w:rsid w:val="00CB46C5"/>
    <w:rsid w:val="00CC0E73"/>
    <w:rsid w:val="00CC4C97"/>
    <w:rsid w:val="00CD6CFA"/>
    <w:rsid w:val="00CE6AC2"/>
    <w:rsid w:val="00CF6985"/>
    <w:rsid w:val="00D04173"/>
    <w:rsid w:val="00D1196F"/>
    <w:rsid w:val="00D16E6D"/>
    <w:rsid w:val="00D20517"/>
    <w:rsid w:val="00D42187"/>
    <w:rsid w:val="00D436C0"/>
    <w:rsid w:val="00D5194A"/>
    <w:rsid w:val="00D52ACA"/>
    <w:rsid w:val="00D6001C"/>
    <w:rsid w:val="00D60A1D"/>
    <w:rsid w:val="00D62737"/>
    <w:rsid w:val="00D63FA7"/>
    <w:rsid w:val="00D75FA6"/>
    <w:rsid w:val="00D76014"/>
    <w:rsid w:val="00D9304E"/>
    <w:rsid w:val="00D95167"/>
    <w:rsid w:val="00D96C6D"/>
    <w:rsid w:val="00DA4DBE"/>
    <w:rsid w:val="00DD112E"/>
    <w:rsid w:val="00DD5C11"/>
    <w:rsid w:val="00DD690F"/>
    <w:rsid w:val="00DD7B99"/>
    <w:rsid w:val="00DE2848"/>
    <w:rsid w:val="00DF22C3"/>
    <w:rsid w:val="00DF7956"/>
    <w:rsid w:val="00E02641"/>
    <w:rsid w:val="00E24B52"/>
    <w:rsid w:val="00E26DCF"/>
    <w:rsid w:val="00E27617"/>
    <w:rsid w:val="00E41411"/>
    <w:rsid w:val="00E56E2E"/>
    <w:rsid w:val="00E62EED"/>
    <w:rsid w:val="00E711DC"/>
    <w:rsid w:val="00E71BAE"/>
    <w:rsid w:val="00E77C8C"/>
    <w:rsid w:val="00E90EFB"/>
    <w:rsid w:val="00EA1483"/>
    <w:rsid w:val="00EB7AF4"/>
    <w:rsid w:val="00EC2A61"/>
    <w:rsid w:val="00ED1725"/>
    <w:rsid w:val="00ED58A2"/>
    <w:rsid w:val="00EE0320"/>
    <w:rsid w:val="00EE0A77"/>
    <w:rsid w:val="00EF5366"/>
    <w:rsid w:val="00F15131"/>
    <w:rsid w:val="00F16152"/>
    <w:rsid w:val="00F31962"/>
    <w:rsid w:val="00F36304"/>
    <w:rsid w:val="00F50234"/>
    <w:rsid w:val="00F52252"/>
    <w:rsid w:val="00F731CA"/>
    <w:rsid w:val="00F76331"/>
    <w:rsid w:val="00F77E40"/>
    <w:rsid w:val="00F84408"/>
    <w:rsid w:val="00FA574B"/>
    <w:rsid w:val="00FB01A4"/>
    <w:rsid w:val="00FB123C"/>
    <w:rsid w:val="00FB5888"/>
    <w:rsid w:val="00FB596F"/>
    <w:rsid w:val="00FD63BC"/>
    <w:rsid w:val="00FF164A"/>
    <w:rsid w:val="00FF1DC9"/>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5D8C4"/>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qFormat="1"/>
    <w:lsdException w:name="caption" w:semiHidden="1" w:unhideWhenUsed="1" w:qFormat="1"/>
    <w:lsdException w:name="List Number" w:qFormat="1"/>
    <w:lsdException w:name="Title" w:qFormat="1"/>
    <w:lsdException w:name="Subtitle" w:qFormat="1"/>
    <w:lsdException w:name="Note Heading"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_broodtekst"/>
    <w:qFormat/>
    <w:rsid w:val="00255611"/>
    <w:pPr>
      <w:spacing w:line="280" w:lineRule="exact"/>
    </w:pPr>
  </w:style>
  <w:style w:type="paragraph" w:styleId="Kop1">
    <w:name w:val="heading 1"/>
    <w:aliases w:val="Grote kop,Hoofdstukkop"/>
    <w:basedOn w:val="Standaard"/>
    <w:next w:val="Standaard"/>
    <w:link w:val="Kop1Char"/>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Paragraafkop"/>
    <w:basedOn w:val="Standaard"/>
    <w:next w:val="Standaard"/>
    <w:link w:val="Kop2Char"/>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Subparagraafkop"/>
    <w:basedOn w:val="Kop2"/>
    <w:next w:val="Standaard"/>
    <w:link w:val="Kop3Char"/>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8"/>
      </w:numPr>
      <w:spacing w:before="40"/>
      <w:ind w:left="0" w:firstLine="0"/>
      <w:outlineLvl w:val="3"/>
    </w:pPr>
    <w:rPr>
      <w:bCs/>
      <w:i/>
      <w:sz w:val="24"/>
      <w:szCs w:val="28"/>
    </w:rPr>
  </w:style>
  <w:style w:type="paragraph" w:styleId="Kop5">
    <w:name w:val="heading 5"/>
    <w:basedOn w:val="Standaard"/>
    <w:next w:val="Standaard"/>
    <w:link w:val="Kop5Char"/>
    <w:qFormat/>
    <w:rsid w:val="00DF3B44"/>
    <w:pPr>
      <w:numPr>
        <w:ilvl w:val="4"/>
        <w:numId w:val="8"/>
      </w:numPr>
      <w:spacing w:before="240" w:after="60"/>
      <w:outlineLvl w:val="4"/>
    </w:pPr>
    <w:rPr>
      <w:b/>
      <w:bCs/>
      <w:i/>
      <w:iCs/>
      <w:sz w:val="26"/>
      <w:szCs w:val="26"/>
    </w:rPr>
  </w:style>
  <w:style w:type="paragraph" w:styleId="Kop6">
    <w:name w:val="heading 6"/>
    <w:basedOn w:val="Standaard"/>
    <w:next w:val="Standaard"/>
    <w:link w:val="Kop6Char"/>
    <w:qFormat/>
    <w:rsid w:val="00DF3B44"/>
    <w:pPr>
      <w:numPr>
        <w:ilvl w:val="5"/>
        <w:numId w:val="8"/>
      </w:numPr>
      <w:spacing w:before="240" w:after="60"/>
      <w:outlineLvl w:val="5"/>
    </w:pPr>
    <w:rPr>
      <w:b/>
      <w:bCs/>
      <w:sz w:val="22"/>
      <w:szCs w:val="22"/>
    </w:rPr>
  </w:style>
  <w:style w:type="paragraph" w:styleId="Kop7">
    <w:name w:val="heading 7"/>
    <w:basedOn w:val="Standaard"/>
    <w:next w:val="Standaard"/>
    <w:link w:val="Kop7Char"/>
    <w:qFormat/>
    <w:rsid w:val="00DF3B44"/>
    <w:pPr>
      <w:numPr>
        <w:ilvl w:val="6"/>
        <w:numId w:val="8"/>
      </w:numPr>
      <w:spacing w:before="240" w:after="60"/>
      <w:outlineLvl w:val="6"/>
    </w:pPr>
    <w:rPr>
      <w:sz w:val="24"/>
    </w:rPr>
  </w:style>
  <w:style w:type="paragraph" w:styleId="Kop8">
    <w:name w:val="heading 8"/>
    <w:basedOn w:val="Standaard"/>
    <w:next w:val="Standaard"/>
    <w:link w:val="Kop8Char"/>
    <w:qFormat/>
    <w:rsid w:val="00DF3B44"/>
    <w:pPr>
      <w:numPr>
        <w:ilvl w:val="7"/>
        <w:numId w:val="8"/>
      </w:numPr>
      <w:spacing w:before="240" w:after="60"/>
      <w:outlineLvl w:val="7"/>
    </w:pPr>
    <w:rPr>
      <w:i/>
      <w:iCs/>
      <w:sz w:val="24"/>
    </w:rPr>
  </w:style>
  <w:style w:type="paragraph" w:styleId="Kop9">
    <w:name w:val="heading 9"/>
    <w:basedOn w:val="Standaard"/>
    <w:next w:val="Standaard"/>
    <w:link w:val="Kop9Char"/>
    <w:qFormat/>
    <w:rsid w:val="00DF3B44"/>
    <w:pPr>
      <w:numPr>
        <w:ilvl w:val="8"/>
        <w:numId w:val="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13"/>
      </w:numPr>
    </w:pPr>
  </w:style>
  <w:style w:type="paragraph" w:styleId="Lijstnummering">
    <w:name w:val="List Number"/>
    <w:aliases w:val="Lijst (genummerd) 2"/>
    <w:basedOn w:val="Standaard"/>
    <w:unhideWhenUsed/>
    <w:qFormat/>
    <w:rsid w:val="00CE64FA"/>
    <w:pPr>
      <w:numPr>
        <w:numId w:val="17"/>
      </w:numPr>
      <w:contextualSpacing/>
    </w:pPr>
  </w:style>
  <w:style w:type="paragraph" w:customStyle="1" w:styleId="OpmaakprofielLijst2Links0cmEersteregel0cm">
    <w:name w:val="Opmaakprofiel Lijst 2 + Links:  0 cm Eerste regel:  0 cm"/>
    <w:basedOn w:val="Standaard"/>
    <w:semiHidden/>
    <w:rsid w:val="004A4245"/>
    <w:pPr>
      <w:numPr>
        <w:numId w:val="22"/>
      </w:numPr>
    </w:pPr>
  </w:style>
  <w:style w:type="paragraph" w:styleId="Lijstnummering2">
    <w:name w:val="List Number 2"/>
    <w:basedOn w:val="Standaard"/>
    <w:rsid w:val="0098242C"/>
  </w:style>
  <w:style w:type="paragraph" w:styleId="Lijst">
    <w:name w:val="List"/>
    <w:basedOn w:val="Standaard"/>
    <w:semiHidden/>
    <w:rsid w:val="004A4245"/>
    <w:pPr>
      <w:numPr>
        <w:numId w:val="12"/>
      </w:numPr>
    </w:pPr>
  </w:style>
  <w:style w:type="paragraph" w:styleId="Lijstopsomteken2">
    <w:name w:val="List Bullet 2"/>
    <w:basedOn w:val="Standaard"/>
    <w:semiHidden/>
    <w:rsid w:val="004A4245"/>
    <w:pPr>
      <w:numPr>
        <w:ilvl w:val="1"/>
        <w:numId w:val="12"/>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link w:val="AfsluitingChar"/>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link w:val="BerichtkopChar"/>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link w:val="PlattetekstChar"/>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link w:val="HandtekeningChar"/>
    <w:semiHidden/>
    <w:rsid w:val="009A5B4A"/>
    <w:pPr>
      <w:ind w:left="4252"/>
    </w:pPr>
  </w:style>
  <w:style w:type="paragraph" w:styleId="HTML-voorafopgemaakt">
    <w:name w:val="HTML Preformatted"/>
    <w:basedOn w:val="Standaard"/>
    <w:link w:val="HTML-voorafopgemaaktChar"/>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link w:val="HTML-adresChar"/>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uiPriority w:val="99"/>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14"/>
      </w:numPr>
    </w:pPr>
  </w:style>
  <w:style w:type="paragraph" w:styleId="Lijstopsomteken4">
    <w:name w:val="List Bullet 4"/>
    <w:basedOn w:val="Standaard"/>
    <w:semiHidden/>
    <w:rsid w:val="009A5B4A"/>
    <w:pPr>
      <w:numPr>
        <w:numId w:val="15"/>
      </w:numPr>
    </w:pPr>
  </w:style>
  <w:style w:type="paragraph" w:styleId="Lijstopsomteken5">
    <w:name w:val="List Bullet 5"/>
    <w:basedOn w:val="Standaard"/>
    <w:semiHidden/>
    <w:rsid w:val="009A5B4A"/>
    <w:pPr>
      <w:numPr>
        <w:numId w:val="16"/>
      </w:numPr>
    </w:pPr>
  </w:style>
  <w:style w:type="paragraph" w:styleId="Lijstnummering3">
    <w:name w:val="List Number 3"/>
    <w:basedOn w:val="Standaard"/>
    <w:semiHidden/>
    <w:rsid w:val="009A5B4A"/>
    <w:pPr>
      <w:numPr>
        <w:numId w:val="18"/>
      </w:numPr>
    </w:pPr>
  </w:style>
  <w:style w:type="paragraph" w:styleId="Lijstnummering4">
    <w:name w:val="List Number 4"/>
    <w:basedOn w:val="Standaard"/>
    <w:semiHidden/>
    <w:rsid w:val="009A5B4A"/>
    <w:pPr>
      <w:numPr>
        <w:numId w:val="19"/>
      </w:numPr>
    </w:pPr>
  </w:style>
  <w:style w:type="paragraph" w:styleId="Lijstnummering5">
    <w:name w:val="List Number 5"/>
    <w:basedOn w:val="Standaard"/>
    <w:semiHidden/>
    <w:rsid w:val="009A5B4A"/>
    <w:pPr>
      <w:numPr>
        <w:numId w:val="20"/>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link w:val="Plattetekst2Char"/>
    <w:semiHidden/>
    <w:rsid w:val="009A5B4A"/>
    <w:pPr>
      <w:spacing w:after="120" w:line="480" w:lineRule="auto"/>
    </w:pPr>
  </w:style>
  <w:style w:type="paragraph" w:styleId="Plattetekst3">
    <w:name w:val="Body Text 3"/>
    <w:basedOn w:val="Standaard"/>
    <w:link w:val="Plattetekst3Char"/>
    <w:semiHidden/>
    <w:rsid w:val="009A5B4A"/>
    <w:pPr>
      <w:spacing w:after="120"/>
    </w:pPr>
    <w:rPr>
      <w:sz w:val="16"/>
      <w:szCs w:val="16"/>
    </w:rPr>
  </w:style>
  <w:style w:type="paragraph" w:styleId="Platteteksteersteinspringing">
    <w:name w:val="Body Text First Indent"/>
    <w:basedOn w:val="Plattetekst"/>
    <w:link w:val="PlatteteksteersteinspringingChar"/>
    <w:semiHidden/>
    <w:rsid w:val="009A5B4A"/>
    <w:pPr>
      <w:spacing w:after="120"/>
      <w:ind w:firstLine="210"/>
    </w:pPr>
  </w:style>
  <w:style w:type="paragraph" w:styleId="Plattetekstinspringen">
    <w:name w:val="Body Text Indent"/>
    <w:basedOn w:val="Standaard"/>
    <w:link w:val="PlattetekstinspringenChar"/>
    <w:semiHidden/>
    <w:rsid w:val="009A5B4A"/>
    <w:pPr>
      <w:spacing w:after="120"/>
      <w:ind w:left="283"/>
    </w:pPr>
  </w:style>
  <w:style w:type="paragraph" w:styleId="Platteteksteersteinspringing2">
    <w:name w:val="Body Text First Indent 2"/>
    <w:basedOn w:val="Plattetekstinspringen"/>
    <w:link w:val="Platteteksteersteinspringing2Char"/>
    <w:semiHidden/>
    <w:rsid w:val="009A5B4A"/>
    <w:pPr>
      <w:ind w:firstLine="210"/>
    </w:pPr>
  </w:style>
  <w:style w:type="paragraph" w:styleId="Plattetekstinspringen2">
    <w:name w:val="Body Text Indent 2"/>
    <w:basedOn w:val="Standaard"/>
    <w:link w:val="Plattetekstinspringen2Char"/>
    <w:semiHidden/>
    <w:rsid w:val="009A5B4A"/>
    <w:pPr>
      <w:spacing w:after="120" w:line="480" w:lineRule="auto"/>
      <w:ind w:left="283"/>
    </w:pPr>
  </w:style>
  <w:style w:type="paragraph" w:styleId="Plattetekstinspringen3">
    <w:name w:val="Body Text Indent 3"/>
    <w:basedOn w:val="Standaard"/>
    <w:link w:val="Plattetekstinspringen3Char"/>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link w:val="VoetnoottekstChar"/>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link w:val="TekstzonderopmaakChar"/>
    <w:rsid w:val="004E017F"/>
    <w:rPr>
      <w:rFonts w:cs="Courier New"/>
    </w:rPr>
  </w:style>
  <w:style w:type="character" w:customStyle="1" w:styleId="Kop2Char">
    <w:name w:val="Kop 2 Char"/>
    <w:aliases w:val="Middelgrote kop Char,Paragraafkop Char"/>
    <w:basedOn w:val="Standaardalinea-lettertype"/>
    <w:link w:val="Kop2"/>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Hoofdstukkop Char"/>
    <w:basedOn w:val="Standaardalinea-lettertype"/>
    <w:link w:val="Kop1"/>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Subparagraafkop Char"/>
    <w:basedOn w:val="Standaardalinea-lettertype"/>
    <w:link w:val="Kop3"/>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99"/>
    <w:qFormat/>
    <w:rsid w:val="00DC69FE"/>
    <w:pPr>
      <w:numPr>
        <w:numId w:val="21"/>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link w:val="DatumChar"/>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link w:val="NotitiekopChar"/>
    <w:qFormat/>
    <w:rsid w:val="00E7453E"/>
    <w:pPr>
      <w:keepNext/>
      <w:keepLines/>
      <w:numPr>
        <w:numId w:val="9"/>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uiPriority w:val="39"/>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10"/>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11"/>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rsid w:val="00841CD9"/>
    <w:rPr>
      <w:bCs/>
      <w:i/>
      <w:sz w:val="24"/>
      <w:szCs w:val="28"/>
    </w:rPr>
  </w:style>
  <w:style w:type="character" w:customStyle="1" w:styleId="OndertitelChar">
    <w:name w:val="Ondertitel Char"/>
    <w:basedOn w:val="Standaardalinea-lettertype"/>
    <w:link w:val="Ondertitel"/>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paragraph" w:styleId="Inhopg2">
    <w:name w:val="toc 2"/>
    <w:basedOn w:val="Standaard"/>
    <w:next w:val="Standaard"/>
    <w:autoRedefine/>
    <w:uiPriority w:val="39"/>
    <w:rsid w:val="0054351F"/>
    <w:pPr>
      <w:spacing w:after="100"/>
      <w:ind w:left="200"/>
    </w:pPr>
  </w:style>
  <w:style w:type="numbering" w:customStyle="1" w:styleId="Geenlijst1">
    <w:name w:val="Geen lijst1"/>
    <w:next w:val="Geenlijst"/>
    <w:uiPriority w:val="99"/>
    <w:semiHidden/>
    <w:unhideWhenUsed/>
    <w:rsid w:val="0054351F"/>
  </w:style>
  <w:style w:type="table" w:customStyle="1" w:styleId="Tabelraster10">
    <w:name w:val="Tabelraster1"/>
    <w:basedOn w:val="Standaardtabel"/>
    <w:next w:val="Tabelraster"/>
    <w:rsid w:val="0054351F"/>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table" w:customStyle="1" w:styleId="TabelLansingerlandNotitie1">
    <w:name w:val="Tabel Lansingerland Notitie1"/>
    <w:basedOn w:val="Standaardtabel"/>
    <w:rsid w:val="0054351F"/>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table" w:customStyle="1" w:styleId="3D-effectenvoortabel11">
    <w:name w:val="3D-effecten voor tabel 11"/>
    <w:basedOn w:val="Standaardtabel"/>
    <w:next w:val="3D-effectenvoortabel1"/>
    <w:semiHidden/>
    <w:rsid w:val="0054351F"/>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
    <w:name w:val="3D-effecten voor tabel 21"/>
    <w:basedOn w:val="Standaardtabel"/>
    <w:next w:val="3D-effectenvoortabel2"/>
    <w:semiHidden/>
    <w:rsid w:val="0054351F"/>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
    <w:name w:val="3D-effecten voor tabel 31"/>
    <w:basedOn w:val="Standaardtabel"/>
    <w:next w:val="3D-effectenvoortabel3"/>
    <w:semiHidden/>
    <w:rsid w:val="0054351F"/>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Eenvoudigetabel11">
    <w:name w:val="Eenvoudige tabel 11"/>
    <w:basedOn w:val="Standaardtabel"/>
    <w:next w:val="Eenvoudigetabel1"/>
    <w:semiHidden/>
    <w:rsid w:val="0054351F"/>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
    <w:name w:val="Eenvoudige tabel 21"/>
    <w:basedOn w:val="Standaardtabel"/>
    <w:next w:val="Eenvoudigetabel2"/>
    <w:semiHidden/>
    <w:rsid w:val="0054351F"/>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
    <w:name w:val="Eenvoudige tabel 31"/>
    <w:basedOn w:val="Standaardtabel"/>
    <w:next w:val="Eenvoudigetabel3"/>
    <w:semiHidden/>
    <w:rsid w:val="0054351F"/>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
    <w:name w:val="Eigentijdse tabel1"/>
    <w:basedOn w:val="Standaardtabel"/>
    <w:next w:val="Eigentijdsetabel"/>
    <w:semiHidden/>
    <w:rsid w:val="0054351F"/>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
    <w:name w:val="Elegante tabel1"/>
    <w:basedOn w:val="Standaardtabel"/>
    <w:next w:val="Elegantetabel"/>
    <w:semiHidden/>
    <w:rsid w:val="0054351F"/>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Klassieketabel11">
    <w:name w:val="Klassieke tabel 11"/>
    <w:basedOn w:val="Standaardtabel"/>
    <w:next w:val="Klassieketabel1"/>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
    <w:name w:val="Klassieke tabel 21"/>
    <w:basedOn w:val="Standaardtabel"/>
    <w:next w:val="Klassieketabel2"/>
    <w:semiHidden/>
    <w:rsid w:val="0054351F"/>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
    <w:name w:val="Klassieke tabel 31"/>
    <w:basedOn w:val="Standaardtabel"/>
    <w:next w:val="Klassieketabel3"/>
    <w:semiHidden/>
    <w:rsid w:val="0054351F"/>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
    <w:name w:val="Klassieke tabel 41"/>
    <w:basedOn w:val="Standaardtabel"/>
    <w:next w:val="Klassieketabel4"/>
    <w:semiHidden/>
    <w:rsid w:val="0054351F"/>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
    <w:name w:val="Kleurrijke tabel 11"/>
    <w:basedOn w:val="Standaardtabel"/>
    <w:next w:val="Kleurrijketabel1"/>
    <w:semiHidden/>
    <w:rsid w:val="0054351F"/>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
    <w:name w:val="Kleurrijke tabel 21"/>
    <w:basedOn w:val="Standaardtabel"/>
    <w:next w:val="Kleurrijketabel2"/>
    <w:semiHidden/>
    <w:rsid w:val="0054351F"/>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
    <w:name w:val="Kleurrijke tabel 31"/>
    <w:basedOn w:val="Standaardtabel"/>
    <w:next w:val="Kleurrijketabel3"/>
    <w:semiHidden/>
    <w:rsid w:val="0054351F"/>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Professioneletabel1">
    <w:name w:val="Professionele tabel1"/>
    <w:basedOn w:val="Standaardtabel"/>
    <w:next w:val="Professioneletabel"/>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
    <w:name w:val="Tabelkolommen 11"/>
    <w:basedOn w:val="Standaardtabel"/>
    <w:next w:val="Tabelkolommen1"/>
    <w:semiHidden/>
    <w:rsid w:val="0054351F"/>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
    <w:name w:val="Tabelkolommen 21"/>
    <w:basedOn w:val="Standaardtabel"/>
    <w:next w:val="Tabelkolommen2"/>
    <w:semiHidden/>
    <w:rsid w:val="0054351F"/>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
    <w:name w:val="Tabelkolommen 31"/>
    <w:basedOn w:val="Standaardtabel"/>
    <w:next w:val="Tabelkolommen3"/>
    <w:semiHidden/>
    <w:rsid w:val="0054351F"/>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
    <w:name w:val="Tabelkolommen 41"/>
    <w:basedOn w:val="Standaardtabel"/>
    <w:next w:val="Tabelkolommen4"/>
    <w:semiHidden/>
    <w:rsid w:val="0054351F"/>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
    <w:name w:val="Tabelkolommen 51"/>
    <w:basedOn w:val="Standaardtabel"/>
    <w:next w:val="Tabelkolommen5"/>
    <w:semiHidden/>
    <w:rsid w:val="0054351F"/>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
    <w:name w:val="Tabellijst 11"/>
    <w:basedOn w:val="Standaardtabel"/>
    <w:next w:val="Tabellijst1"/>
    <w:semiHidden/>
    <w:rsid w:val="0054351F"/>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
    <w:name w:val="Tabellijst 21"/>
    <w:basedOn w:val="Standaardtabel"/>
    <w:next w:val="Tabellijst2"/>
    <w:semiHidden/>
    <w:rsid w:val="0054351F"/>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
    <w:name w:val="Tabellijst 31"/>
    <w:basedOn w:val="Standaardtabel"/>
    <w:next w:val="Tabellijst3"/>
    <w:semiHidden/>
    <w:rsid w:val="0054351F"/>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
    <w:name w:val="Tabellijst 41"/>
    <w:basedOn w:val="Standaardtabel"/>
    <w:next w:val="Tabellijst4"/>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
    <w:name w:val="Tabellijst 51"/>
    <w:basedOn w:val="Standaardtabel"/>
    <w:next w:val="Tabellijst5"/>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
    <w:name w:val="Tabellijst 61"/>
    <w:basedOn w:val="Standaardtabel"/>
    <w:next w:val="Tabellijst6"/>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
    <w:name w:val="Tabellijst 71"/>
    <w:basedOn w:val="Standaardtabel"/>
    <w:next w:val="Tabellijst7"/>
    <w:semiHidden/>
    <w:rsid w:val="0054351F"/>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
    <w:name w:val="Tabellijst 81"/>
    <w:basedOn w:val="Standaardtabel"/>
    <w:next w:val="Tabellijst8"/>
    <w:semiHidden/>
    <w:rsid w:val="0054351F"/>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
    <w:name w:val="Tabelraster 11"/>
    <w:basedOn w:val="Standaardtabel"/>
    <w:next w:val="Tabelraster1"/>
    <w:semiHidden/>
    <w:rsid w:val="0054351F"/>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
    <w:name w:val="Tabelraster 21"/>
    <w:basedOn w:val="Standaardtabel"/>
    <w:next w:val="Tabelraster2"/>
    <w:semiHidden/>
    <w:rsid w:val="0054351F"/>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
    <w:name w:val="Tabelraster 31"/>
    <w:basedOn w:val="Standaardtabel"/>
    <w:next w:val="Tabelraster3"/>
    <w:semiHidden/>
    <w:rsid w:val="0054351F"/>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
    <w:name w:val="Tabelraster 41"/>
    <w:basedOn w:val="Standaardtabel"/>
    <w:next w:val="Tabelraster4"/>
    <w:semiHidden/>
    <w:rsid w:val="0054351F"/>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
    <w:name w:val="Tabelraster 51"/>
    <w:basedOn w:val="Standaardtabel"/>
    <w:next w:val="Tabelraster5"/>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
    <w:name w:val="Tabelraster 61"/>
    <w:basedOn w:val="Standaardtabel"/>
    <w:next w:val="Tabelraster6"/>
    <w:semiHidden/>
    <w:rsid w:val="0054351F"/>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
    <w:name w:val="Tabelraster 71"/>
    <w:basedOn w:val="Standaardtabel"/>
    <w:next w:val="Tabelraster7"/>
    <w:semiHidden/>
    <w:rsid w:val="0054351F"/>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
    <w:name w:val="Tabelraster 81"/>
    <w:basedOn w:val="Standaardtabel"/>
    <w:next w:val="Tabelraster8"/>
    <w:semiHidden/>
    <w:rsid w:val="0054351F"/>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
    <w:name w:val="Tabelthema1"/>
    <w:basedOn w:val="Standaardtabel"/>
    <w:next w:val="Tabelthema"/>
    <w:semiHidden/>
    <w:rsid w:val="0054351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
    <w:name w:val="Verfijnde tabel 11"/>
    <w:basedOn w:val="Standaardtabel"/>
    <w:next w:val="Verfijndetabel1"/>
    <w:semiHidden/>
    <w:rsid w:val="0054351F"/>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
    <w:name w:val="Verfijnde tabel 21"/>
    <w:basedOn w:val="Standaardtabel"/>
    <w:next w:val="Verfijndetabel2"/>
    <w:semiHidden/>
    <w:rsid w:val="0054351F"/>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
    <w:name w:val="Webtabel 11"/>
    <w:basedOn w:val="Standaardtabel"/>
    <w:next w:val="Webtabel1"/>
    <w:semiHidden/>
    <w:rsid w:val="0054351F"/>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
    <w:name w:val="Webtabel 21"/>
    <w:basedOn w:val="Standaardtabel"/>
    <w:next w:val="Webtabel2"/>
    <w:semiHidden/>
    <w:rsid w:val="0054351F"/>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
    <w:name w:val="Webtabel 31"/>
    <w:basedOn w:val="Standaardtabel"/>
    <w:next w:val="Webtabel3"/>
    <w:semiHidden/>
    <w:rsid w:val="0054351F"/>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ansingerlandstandaard1">
    <w:name w:val="Tabel Lansingerland standaard1"/>
    <w:basedOn w:val="Standaardtabel"/>
    <w:rsid w:val="0054351F"/>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31">
    <w:name w:val="Rastertabel 4 - Accent 31"/>
    <w:basedOn w:val="Standaardtabel"/>
    <w:next w:val="Rastertabel4-Accent3"/>
    <w:uiPriority w:val="49"/>
    <w:rsid w:val="0054351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Kleurrijkraster-accent61">
    <w:name w:val="Kleurrijk raster - accent 61"/>
    <w:basedOn w:val="Standaardtabel"/>
    <w:next w:val="Kleurrijkraster-accent6"/>
    <w:uiPriority w:val="73"/>
    <w:semiHidden/>
    <w:unhideWhenUsed/>
    <w:rsid w:val="0054351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Donkerelijst-accent61">
    <w:name w:val="Donkere lijst - accent 61"/>
    <w:basedOn w:val="Kleurrijkraster-accent6"/>
    <w:next w:val="Donkerelijst-accent6"/>
    <w:uiPriority w:val="70"/>
    <w:semiHidden/>
    <w:unhideWhenUsed/>
    <w:rsid w:val="0054351F"/>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numbering" w:customStyle="1" w:styleId="Geenlijst11">
    <w:name w:val="Geen lijst11"/>
    <w:next w:val="Geenlijst"/>
    <w:uiPriority w:val="99"/>
    <w:semiHidden/>
    <w:unhideWhenUsed/>
    <w:rsid w:val="0054351F"/>
  </w:style>
  <w:style w:type="paragraph" w:styleId="Kopvaninhoudsopgave">
    <w:name w:val="TOC Heading"/>
    <w:basedOn w:val="Kop1"/>
    <w:next w:val="Standaard"/>
    <w:uiPriority w:val="39"/>
    <w:unhideWhenUsed/>
    <w:qFormat/>
    <w:rsid w:val="0054351F"/>
    <w:pPr>
      <w:spacing w:line="280" w:lineRule="exact"/>
      <w:outlineLvl w:val="9"/>
    </w:pPr>
    <w:rPr>
      <w:rFonts w:asciiTheme="majorHAnsi" w:hAnsiTheme="majorHAnsi"/>
      <w:color w:val="2E74B5" w:themeColor="accent1" w:themeShade="BF"/>
      <w:sz w:val="32"/>
    </w:rPr>
  </w:style>
  <w:style w:type="numbering" w:customStyle="1" w:styleId="Geenlijst111">
    <w:name w:val="Geen lijst111"/>
    <w:next w:val="Geenlijst"/>
    <w:uiPriority w:val="99"/>
    <w:semiHidden/>
    <w:unhideWhenUsed/>
    <w:rsid w:val="0054351F"/>
  </w:style>
  <w:style w:type="character" w:customStyle="1" w:styleId="Kop5Char">
    <w:name w:val="Kop 5 Char"/>
    <w:basedOn w:val="Standaardalinea-lettertype"/>
    <w:link w:val="Kop5"/>
    <w:rsid w:val="0054351F"/>
    <w:rPr>
      <w:b/>
      <w:bCs/>
      <w:i/>
      <w:iCs/>
      <w:sz w:val="26"/>
      <w:szCs w:val="26"/>
    </w:rPr>
  </w:style>
  <w:style w:type="character" w:customStyle="1" w:styleId="Kop6Char">
    <w:name w:val="Kop 6 Char"/>
    <w:basedOn w:val="Standaardalinea-lettertype"/>
    <w:link w:val="Kop6"/>
    <w:rsid w:val="0054351F"/>
    <w:rPr>
      <w:b/>
      <w:bCs/>
      <w:sz w:val="22"/>
      <w:szCs w:val="22"/>
    </w:rPr>
  </w:style>
  <w:style w:type="character" w:customStyle="1" w:styleId="Kop7Char">
    <w:name w:val="Kop 7 Char"/>
    <w:basedOn w:val="Standaardalinea-lettertype"/>
    <w:link w:val="Kop7"/>
    <w:rsid w:val="0054351F"/>
    <w:rPr>
      <w:sz w:val="24"/>
    </w:rPr>
  </w:style>
  <w:style w:type="character" w:customStyle="1" w:styleId="Kop8Char">
    <w:name w:val="Kop 8 Char"/>
    <w:basedOn w:val="Standaardalinea-lettertype"/>
    <w:link w:val="Kop8"/>
    <w:rsid w:val="0054351F"/>
    <w:rPr>
      <w:i/>
      <w:iCs/>
      <w:sz w:val="24"/>
    </w:rPr>
  </w:style>
  <w:style w:type="character" w:customStyle="1" w:styleId="Kop9Char">
    <w:name w:val="Kop 9 Char"/>
    <w:basedOn w:val="Standaardalinea-lettertype"/>
    <w:link w:val="Kop9"/>
    <w:rsid w:val="0054351F"/>
    <w:rPr>
      <w:rFonts w:cs="Arial"/>
      <w:sz w:val="22"/>
      <w:szCs w:val="22"/>
    </w:rPr>
  </w:style>
  <w:style w:type="character" w:customStyle="1" w:styleId="PlattetekstChar">
    <w:name w:val="Platte tekst Char"/>
    <w:basedOn w:val="Standaardalinea-lettertype"/>
    <w:link w:val="Plattetekst"/>
    <w:semiHidden/>
    <w:rsid w:val="0054351F"/>
  </w:style>
  <w:style w:type="character" w:customStyle="1" w:styleId="NotitiekopChar">
    <w:name w:val="Notitiekop Char"/>
    <w:aliases w:val="Kop 1 notitie (Hoofdstuk) Char"/>
    <w:basedOn w:val="Standaardalinea-lettertype"/>
    <w:link w:val="Notitiekop"/>
    <w:rsid w:val="0054351F"/>
    <w:rPr>
      <w:rFonts w:ascii="Trebuchet MS" w:hAnsi="Trebuchet MS"/>
      <w:sz w:val="56"/>
    </w:rPr>
  </w:style>
  <w:style w:type="table" w:customStyle="1" w:styleId="TabelLansingerlandNotitie11">
    <w:name w:val="Tabel Lansingerland Notitie11"/>
    <w:basedOn w:val="Standaardtabel"/>
    <w:rsid w:val="0054351F"/>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numbering" w:customStyle="1" w:styleId="1111111">
    <w:name w:val="1 / 1.1 / 1.1.11"/>
    <w:basedOn w:val="Geenlijst"/>
    <w:next w:val="111111"/>
    <w:semiHidden/>
    <w:rsid w:val="0054351F"/>
    <w:pPr>
      <w:numPr>
        <w:numId w:val="5"/>
      </w:numPr>
    </w:pPr>
  </w:style>
  <w:style w:type="numbering" w:customStyle="1" w:styleId="1ai1">
    <w:name w:val="1 / a / i1"/>
    <w:basedOn w:val="Geenlijst"/>
    <w:next w:val="1ai"/>
    <w:semiHidden/>
    <w:rsid w:val="0054351F"/>
    <w:pPr>
      <w:numPr>
        <w:numId w:val="6"/>
      </w:numPr>
    </w:pPr>
  </w:style>
  <w:style w:type="table" w:customStyle="1" w:styleId="3D-effectenvoortabel111">
    <w:name w:val="3D-effecten voor tabel 111"/>
    <w:basedOn w:val="Standaardtabel"/>
    <w:next w:val="3D-effectenvoortabel1"/>
    <w:semiHidden/>
    <w:rsid w:val="0054351F"/>
    <w:pPr>
      <w:spacing w:line="260" w:lineRule="atLeast"/>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effectenvoortabel211">
    <w:name w:val="3D-effecten voor tabel 211"/>
    <w:basedOn w:val="Standaardtabel"/>
    <w:next w:val="3D-effectenvoortabel2"/>
    <w:semiHidden/>
    <w:rsid w:val="0054351F"/>
    <w:pPr>
      <w:spacing w:line="260" w:lineRule="atLeast"/>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effectenvoortabel311">
    <w:name w:val="3D-effecten voor tabel 311"/>
    <w:basedOn w:val="Standaardtabel"/>
    <w:next w:val="3D-effectenvoortabel3"/>
    <w:semiHidden/>
    <w:rsid w:val="0054351F"/>
    <w:pPr>
      <w:spacing w:line="260" w:lineRule="atLeast"/>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anhefChar">
    <w:name w:val="Aanhef Char"/>
    <w:basedOn w:val="Standaardalinea-lettertype"/>
    <w:link w:val="Aanhef"/>
    <w:semiHidden/>
    <w:rsid w:val="0054351F"/>
  </w:style>
  <w:style w:type="character" w:customStyle="1" w:styleId="AfsluitingChar">
    <w:name w:val="Afsluiting Char"/>
    <w:basedOn w:val="Standaardalinea-lettertype"/>
    <w:link w:val="Afsluiting"/>
    <w:semiHidden/>
    <w:rsid w:val="0054351F"/>
  </w:style>
  <w:style w:type="numbering" w:customStyle="1" w:styleId="Artikelsectie1">
    <w:name w:val="Artikel/sectie1"/>
    <w:basedOn w:val="Geenlijst"/>
    <w:next w:val="Artikelsectie"/>
    <w:semiHidden/>
    <w:rsid w:val="0054351F"/>
    <w:pPr>
      <w:numPr>
        <w:numId w:val="7"/>
      </w:numPr>
    </w:pPr>
  </w:style>
  <w:style w:type="character" w:customStyle="1" w:styleId="BerichtkopChar">
    <w:name w:val="Berichtkop Char"/>
    <w:basedOn w:val="Standaardalinea-lettertype"/>
    <w:link w:val="Berichtkop"/>
    <w:semiHidden/>
    <w:rsid w:val="0054351F"/>
    <w:rPr>
      <w:rFonts w:ascii="Arial" w:hAnsi="Arial" w:cs="Arial"/>
      <w:sz w:val="24"/>
      <w:shd w:val="pct20" w:color="auto" w:fill="auto"/>
    </w:rPr>
  </w:style>
  <w:style w:type="character" w:customStyle="1" w:styleId="DatumChar">
    <w:name w:val="Datum Char"/>
    <w:basedOn w:val="Standaardalinea-lettertype"/>
    <w:link w:val="Datum"/>
    <w:semiHidden/>
    <w:rsid w:val="0054351F"/>
  </w:style>
  <w:style w:type="table" w:customStyle="1" w:styleId="Eenvoudigetabel111">
    <w:name w:val="Eenvoudige tabel 111"/>
    <w:basedOn w:val="Standaardtabel"/>
    <w:next w:val="Eenvoudigetabel1"/>
    <w:semiHidden/>
    <w:rsid w:val="0054351F"/>
    <w:pPr>
      <w:spacing w:line="260" w:lineRule="atLeast"/>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envoudigetabel211">
    <w:name w:val="Eenvoudige tabel 211"/>
    <w:basedOn w:val="Standaardtabel"/>
    <w:next w:val="Eenvoudigetabel2"/>
    <w:semiHidden/>
    <w:rsid w:val="0054351F"/>
    <w:pPr>
      <w:spacing w:line="260" w:lineRule="atLeast"/>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envoudigetabel311">
    <w:name w:val="Eenvoudige tabel 311"/>
    <w:basedOn w:val="Standaardtabel"/>
    <w:next w:val="Eenvoudigetabel3"/>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Eigentijdsetabel11">
    <w:name w:val="Eigentijdse tabel11"/>
    <w:basedOn w:val="Standaardtabel"/>
    <w:next w:val="Eigentijdsetabel"/>
    <w:semiHidden/>
    <w:rsid w:val="0054351F"/>
    <w:pPr>
      <w:spacing w:line="260" w:lineRule="atLeast"/>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Elegantetabel11">
    <w:name w:val="Elegante tabel11"/>
    <w:basedOn w:val="Standaardtabel"/>
    <w:next w:val="Elegantetabel"/>
    <w:semiHidden/>
    <w:rsid w:val="0054351F"/>
    <w:pPr>
      <w:spacing w:line="260" w:lineRule="atLeast"/>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E-mailhandtekeningChar">
    <w:name w:val="E-mailhandtekening Char"/>
    <w:basedOn w:val="Standaardalinea-lettertype"/>
    <w:link w:val="E-mailhandtekening"/>
    <w:semiHidden/>
    <w:rsid w:val="0054351F"/>
  </w:style>
  <w:style w:type="character" w:customStyle="1" w:styleId="HandtekeningChar">
    <w:name w:val="Handtekening Char"/>
    <w:basedOn w:val="Standaardalinea-lettertype"/>
    <w:link w:val="Handtekening"/>
    <w:semiHidden/>
    <w:rsid w:val="0054351F"/>
  </w:style>
  <w:style w:type="character" w:customStyle="1" w:styleId="HTML-voorafopgemaaktChar">
    <w:name w:val="HTML - vooraf opgemaakt Char"/>
    <w:basedOn w:val="Standaardalinea-lettertype"/>
    <w:link w:val="HTML-voorafopgemaakt"/>
    <w:semiHidden/>
    <w:rsid w:val="0054351F"/>
    <w:rPr>
      <w:rFonts w:ascii="Courier New" w:hAnsi="Courier New" w:cs="Courier New"/>
    </w:rPr>
  </w:style>
  <w:style w:type="character" w:customStyle="1" w:styleId="HTML-adresChar">
    <w:name w:val="HTML-adres Char"/>
    <w:basedOn w:val="Standaardalinea-lettertype"/>
    <w:link w:val="HTML-adres"/>
    <w:semiHidden/>
    <w:rsid w:val="0054351F"/>
    <w:rPr>
      <w:i/>
      <w:iCs/>
    </w:rPr>
  </w:style>
  <w:style w:type="table" w:customStyle="1" w:styleId="Klassieketabel111">
    <w:name w:val="Klassieke tabel 111"/>
    <w:basedOn w:val="Standaardtabel"/>
    <w:next w:val="Klassieketabel1"/>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Klassieketabel211">
    <w:name w:val="Klassieke tabel 211"/>
    <w:basedOn w:val="Standaardtabel"/>
    <w:next w:val="Klassieketabel2"/>
    <w:semiHidden/>
    <w:rsid w:val="0054351F"/>
    <w:pPr>
      <w:spacing w:line="260" w:lineRule="atLeast"/>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Klassieketabel311">
    <w:name w:val="Klassieke tabel 311"/>
    <w:basedOn w:val="Standaardtabel"/>
    <w:next w:val="Klassieketabel3"/>
    <w:semiHidden/>
    <w:rsid w:val="0054351F"/>
    <w:pPr>
      <w:spacing w:line="260" w:lineRule="atLeast"/>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Klassieketabel411">
    <w:name w:val="Klassieke tabel 411"/>
    <w:basedOn w:val="Standaardtabel"/>
    <w:next w:val="Klassieketabel4"/>
    <w:semiHidden/>
    <w:rsid w:val="0054351F"/>
    <w:pPr>
      <w:spacing w:line="260" w:lineRule="atLeast"/>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etabel111">
    <w:name w:val="Kleurrijke tabel 111"/>
    <w:basedOn w:val="Standaardtabel"/>
    <w:next w:val="Kleurrijketabel1"/>
    <w:semiHidden/>
    <w:rsid w:val="0054351F"/>
    <w:pPr>
      <w:spacing w:line="260" w:lineRule="atLeast"/>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211">
    <w:name w:val="Kleurrijke tabel 211"/>
    <w:basedOn w:val="Standaardtabel"/>
    <w:next w:val="Kleurrijketabel2"/>
    <w:semiHidden/>
    <w:rsid w:val="0054351F"/>
    <w:pPr>
      <w:spacing w:line="260" w:lineRule="atLeast"/>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Kleurrijketabel311">
    <w:name w:val="Kleurrijke tabel 311"/>
    <w:basedOn w:val="Standaardtabel"/>
    <w:next w:val="Kleurrijketabel3"/>
    <w:semiHidden/>
    <w:rsid w:val="0054351F"/>
    <w:pPr>
      <w:spacing w:line="260" w:lineRule="atLeast"/>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Plattetekst2Char">
    <w:name w:val="Platte tekst 2 Char"/>
    <w:basedOn w:val="Standaardalinea-lettertype"/>
    <w:link w:val="Plattetekst2"/>
    <w:semiHidden/>
    <w:rsid w:val="0054351F"/>
  </w:style>
  <w:style w:type="character" w:customStyle="1" w:styleId="Plattetekst3Char">
    <w:name w:val="Platte tekst 3 Char"/>
    <w:basedOn w:val="Standaardalinea-lettertype"/>
    <w:link w:val="Plattetekst3"/>
    <w:semiHidden/>
    <w:rsid w:val="0054351F"/>
    <w:rPr>
      <w:sz w:val="16"/>
      <w:szCs w:val="16"/>
    </w:rPr>
  </w:style>
  <w:style w:type="character" w:customStyle="1" w:styleId="PlatteteksteersteinspringingChar">
    <w:name w:val="Platte tekst eerste inspringing Char"/>
    <w:basedOn w:val="PlattetekstChar"/>
    <w:link w:val="Platteteksteersteinspringing"/>
    <w:semiHidden/>
    <w:rsid w:val="0054351F"/>
  </w:style>
  <w:style w:type="character" w:customStyle="1" w:styleId="PlattetekstinspringenChar">
    <w:name w:val="Platte tekst inspringen Char"/>
    <w:basedOn w:val="Standaardalinea-lettertype"/>
    <w:link w:val="Plattetekstinspringen"/>
    <w:semiHidden/>
    <w:rsid w:val="0054351F"/>
  </w:style>
  <w:style w:type="character" w:customStyle="1" w:styleId="Platteteksteersteinspringing2Char">
    <w:name w:val="Platte tekst eerste inspringing 2 Char"/>
    <w:basedOn w:val="PlattetekstinspringenChar"/>
    <w:link w:val="Platteteksteersteinspringing2"/>
    <w:semiHidden/>
    <w:rsid w:val="0054351F"/>
  </w:style>
  <w:style w:type="character" w:customStyle="1" w:styleId="Plattetekstinspringen2Char">
    <w:name w:val="Platte tekst inspringen 2 Char"/>
    <w:basedOn w:val="Standaardalinea-lettertype"/>
    <w:link w:val="Plattetekstinspringen2"/>
    <w:semiHidden/>
    <w:rsid w:val="0054351F"/>
  </w:style>
  <w:style w:type="character" w:customStyle="1" w:styleId="Plattetekstinspringen3Char">
    <w:name w:val="Platte tekst inspringen 3 Char"/>
    <w:basedOn w:val="Standaardalinea-lettertype"/>
    <w:link w:val="Plattetekstinspringen3"/>
    <w:semiHidden/>
    <w:rsid w:val="0054351F"/>
    <w:rPr>
      <w:sz w:val="16"/>
      <w:szCs w:val="16"/>
    </w:rPr>
  </w:style>
  <w:style w:type="table" w:customStyle="1" w:styleId="Professioneletabel11">
    <w:name w:val="Professionele tabel11"/>
    <w:basedOn w:val="Standaardtabel"/>
    <w:next w:val="Professioneletabel"/>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kolommen111">
    <w:name w:val="Tabelkolommen 111"/>
    <w:basedOn w:val="Standaardtabel"/>
    <w:next w:val="Tabelkolommen1"/>
    <w:semiHidden/>
    <w:rsid w:val="0054351F"/>
    <w:pPr>
      <w:spacing w:line="260" w:lineRule="atLeast"/>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211">
    <w:name w:val="Tabelkolommen 211"/>
    <w:basedOn w:val="Standaardtabel"/>
    <w:next w:val="Tabelkolommen2"/>
    <w:semiHidden/>
    <w:rsid w:val="0054351F"/>
    <w:pPr>
      <w:spacing w:line="260" w:lineRule="atLeast"/>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kolommen311">
    <w:name w:val="Tabelkolommen 311"/>
    <w:basedOn w:val="Standaardtabel"/>
    <w:next w:val="Tabelkolommen3"/>
    <w:semiHidden/>
    <w:rsid w:val="0054351F"/>
    <w:pPr>
      <w:spacing w:line="260" w:lineRule="atLeast"/>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kolommen411">
    <w:name w:val="Tabelkolommen 411"/>
    <w:basedOn w:val="Standaardtabel"/>
    <w:next w:val="Tabelkolommen4"/>
    <w:semiHidden/>
    <w:rsid w:val="0054351F"/>
    <w:pPr>
      <w:spacing w:line="260" w:lineRule="atLeast"/>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kolommen511">
    <w:name w:val="Tabelkolommen 511"/>
    <w:basedOn w:val="Standaardtabel"/>
    <w:next w:val="Tabelkolommen5"/>
    <w:semiHidden/>
    <w:rsid w:val="0054351F"/>
    <w:pPr>
      <w:spacing w:line="260" w:lineRule="atLeast"/>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ijst111">
    <w:name w:val="Tabellijst 111"/>
    <w:basedOn w:val="Standaardtabel"/>
    <w:next w:val="Tabellijst1"/>
    <w:semiHidden/>
    <w:rsid w:val="0054351F"/>
    <w:pPr>
      <w:spacing w:line="260" w:lineRule="atLeast"/>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211">
    <w:name w:val="Tabellijst 211"/>
    <w:basedOn w:val="Standaardtabel"/>
    <w:next w:val="Tabellijst2"/>
    <w:semiHidden/>
    <w:rsid w:val="0054351F"/>
    <w:pPr>
      <w:spacing w:line="260" w:lineRule="atLeast"/>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jst311">
    <w:name w:val="Tabellijst 311"/>
    <w:basedOn w:val="Standaardtabel"/>
    <w:next w:val="Tabellijst3"/>
    <w:semiHidden/>
    <w:rsid w:val="0054351F"/>
    <w:pPr>
      <w:spacing w:line="260" w:lineRule="atLeast"/>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jst411">
    <w:name w:val="Tabellijst 411"/>
    <w:basedOn w:val="Standaardtabel"/>
    <w:next w:val="Tabellijst4"/>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jst511">
    <w:name w:val="Tabellijst 511"/>
    <w:basedOn w:val="Standaardtabel"/>
    <w:next w:val="Tabellijst5"/>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jst611">
    <w:name w:val="Tabellijst 611"/>
    <w:basedOn w:val="Standaardtabel"/>
    <w:next w:val="Tabellijst6"/>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jst711">
    <w:name w:val="Tabellijst 711"/>
    <w:basedOn w:val="Standaardtabel"/>
    <w:next w:val="Tabellijst7"/>
    <w:semiHidden/>
    <w:rsid w:val="0054351F"/>
    <w:pPr>
      <w:spacing w:line="260" w:lineRule="atLeast"/>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jst811">
    <w:name w:val="Tabellijst 811"/>
    <w:basedOn w:val="Standaardtabel"/>
    <w:next w:val="Tabellijst8"/>
    <w:semiHidden/>
    <w:rsid w:val="0054351F"/>
    <w:pPr>
      <w:spacing w:line="260" w:lineRule="atLeast"/>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raster110">
    <w:name w:val="Tabelraster11"/>
    <w:basedOn w:val="Standaardtabel"/>
    <w:next w:val="Tabelraster"/>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
    <w:name w:val="Tabelraster 111"/>
    <w:basedOn w:val="Standaardtabel"/>
    <w:next w:val="Tabelraster1"/>
    <w:semiHidden/>
    <w:rsid w:val="0054351F"/>
    <w:pPr>
      <w:spacing w:line="260" w:lineRule="atLeast"/>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raster211">
    <w:name w:val="Tabelraster 211"/>
    <w:basedOn w:val="Standaardtabel"/>
    <w:next w:val="Tabelraster2"/>
    <w:semiHidden/>
    <w:rsid w:val="0054351F"/>
    <w:pPr>
      <w:spacing w:line="260" w:lineRule="atLeast"/>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311">
    <w:name w:val="Tabelraster 311"/>
    <w:basedOn w:val="Standaardtabel"/>
    <w:next w:val="Tabelraster3"/>
    <w:semiHidden/>
    <w:rsid w:val="0054351F"/>
    <w:pPr>
      <w:spacing w:line="260" w:lineRule="atLeast"/>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raster411">
    <w:name w:val="Tabelraster 411"/>
    <w:basedOn w:val="Standaardtabel"/>
    <w:next w:val="Tabelraster4"/>
    <w:semiHidden/>
    <w:rsid w:val="0054351F"/>
    <w:pPr>
      <w:spacing w:line="260" w:lineRule="atLeast"/>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raster511">
    <w:name w:val="Tabelraster 511"/>
    <w:basedOn w:val="Standaardtabel"/>
    <w:next w:val="Tabelraster5"/>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611">
    <w:name w:val="Tabelraster 611"/>
    <w:basedOn w:val="Standaardtabel"/>
    <w:next w:val="Tabelraster6"/>
    <w:semiHidden/>
    <w:rsid w:val="0054351F"/>
    <w:pPr>
      <w:spacing w:line="260" w:lineRule="atLeast"/>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711">
    <w:name w:val="Tabelraster 711"/>
    <w:basedOn w:val="Standaardtabel"/>
    <w:next w:val="Tabelraster7"/>
    <w:semiHidden/>
    <w:rsid w:val="0054351F"/>
    <w:pPr>
      <w:spacing w:line="260" w:lineRule="atLeast"/>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raster811">
    <w:name w:val="Tabelraster 811"/>
    <w:basedOn w:val="Standaardtabel"/>
    <w:next w:val="Tabelraster8"/>
    <w:semiHidden/>
    <w:rsid w:val="0054351F"/>
    <w:pPr>
      <w:spacing w:line="260" w:lineRule="atLeast"/>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thema11">
    <w:name w:val="Tabelthema11"/>
    <w:basedOn w:val="Standaardtabel"/>
    <w:next w:val="Tabelthema"/>
    <w:semiHidden/>
    <w:rsid w:val="0054351F"/>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rfijndetabel111">
    <w:name w:val="Verfijnde tabel 111"/>
    <w:basedOn w:val="Standaardtabel"/>
    <w:next w:val="Verfijndetabel1"/>
    <w:semiHidden/>
    <w:rsid w:val="0054351F"/>
    <w:pPr>
      <w:spacing w:line="260" w:lineRule="atLeast"/>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Verfijndetabel211">
    <w:name w:val="Verfijnde tabel 211"/>
    <w:basedOn w:val="Standaardtabel"/>
    <w:next w:val="Verfijndetabel2"/>
    <w:semiHidden/>
    <w:rsid w:val="0054351F"/>
    <w:pPr>
      <w:spacing w:line="260" w:lineRule="atLeast"/>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tabel111">
    <w:name w:val="Webtabel 111"/>
    <w:basedOn w:val="Standaardtabel"/>
    <w:next w:val="Webtabel1"/>
    <w:semiHidden/>
    <w:rsid w:val="0054351F"/>
    <w:pPr>
      <w:spacing w:line="260" w:lineRule="atLeast"/>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211">
    <w:name w:val="Webtabel 211"/>
    <w:basedOn w:val="Standaardtabel"/>
    <w:next w:val="Webtabel2"/>
    <w:semiHidden/>
    <w:rsid w:val="0054351F"/>
    <w:pPr>
      <w:spacing w:line="260" w:lineRule="atLeast"/>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tabel311">
    <w:name w:val="Webtabel 311"/>
    <w:basedOn w:val="Standaardtabel"/>
    <w:next w:val="Webtabel3"/>
    <w:semiHidden/>
    <w:rsid w:val="0054351F"/>
    <w:pPr>
      <w:spacing w:line="260" w:lineRule="atLeast"/>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VoetnoottekstChar">
    <w:name w:val="Voetnoottekst Char"/>
    <w:basedOn w:val="Standaardalinea-lettertype"/>
    <w:link w:val="Voetnoottekst"/>
    <w:rsid w:val="0054351F"/>
    <w:rPr>
      <w:b/>
      <w:sz w:val="14"/>
    </w:rPr>
  </w:style>
  <w:style w:type="table" w:customStyle="1" w:styleId="TabelLansingerlandstandaard11">
    <w:name w:val="Tabel Lansingerland standaard11"/>
    <w:basedOn w:val="Standaardtabel"/>
    <w:rsid w:val="0054351F"/>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zonderopmaakChar">
    <w:name w:val="Tekst zonder opmaak Char"/>
    <w:basedOn w:val="Standaardalinea-lettertype"/>
    <w:link w:val="Tekstzonderopmaak"/>
    <w:rsid w:val="0054351F"/>
    <w:rPr>
      <w:rFonts w:cs="Courier New"/>
    </w:rPr>
  </w:style>
  <w:style w:type="paragraph" w:customStyle="1" w:styleId="2-Opsomming">
    <w:name w:val="2 - Opsomming"/>
    <w:basedOn w:val="Standaard"/>
    <w:link w:val="2-OpsommingChar"/>
    <w:qFormat/>
    <w:rsid w:val="0054351F"/>
    <w:pPr>
      <w:numPr>
        <w:ilvl w:val="2"/>
        <w:numId w:val="23"/>
      </w:numPr>
      <w:tabs>
        <w:tab w:val="left" w:pos="709"/>
      </w:tabs>
      <w:spacing w:before="240" w:after="60" w:line="260" w:lineRule="atLeast"/>
      <w:outlineLvl w:val="2"/>
    </w:pPr>
    <w:rPr>
      <w:rFonts w:ascii="Trebuchet MS" w:hAnsi="Trebuchet MS"/>
      <w:bCs/>
      <w:sz w:val="19"/>
    </w:rPr>
  </w:style>
  <w:style w:type="character" w:customStyle="1" w:styleId="2-OpsommingChar">
    <w:name w:val="2 - Opsomming Char"/>
    <w:basedOn w:val="Standaardalinea-lettertype"/>
    <w:link w:val="2-Opsomming"/>
    <w:rsid w:val="0054351F"/>
    <w:rPr>
      <w:rFonts w:ascii="Trebuchet MS" w:hAnsi="Trebuchet MS"/>
      <w:bCs/>
      <w:sz w:val="19"/>
    </w:rPr>
  </w:style>
  <w:style w:type="paragraph" w:styleId="Inhopg3">
    <w:name w:val="toc 3"/>
    <w:basedOn w:val="Standaard"/>
    <w:next w:val="Standaard"/>
    <w:autoRedefine/>
    <w:uiPriority w:val="39"/>
    <w:rsid w:val="0054351F"/>
    <w:pPr>
      <w:spacing w:after="100" w:line="260" w:lineRule="atLeast"/>
      <w:ind w:left="380"/>
    </w:pPr>
    <w:rPr>
      <w:rFonts w:ascii="Trebuchet MS" w:hAnsi="Trebuchet MS"/>
      <w:sz w:val="19"/>
    </w:rPr>
  </w:style>
  <w:style w:type="paragraph" w:customStyle="1" w:styleId="Calibrikop1">
    <w:name w:val="Calibri kop 1"/>
    <w:basedOn w:val="Standaard"/>
    <w:link w:val="Calibrikop1Char"/>
    <w:qFormat/>
    <w:rsid w:val="0054351F"/>
    <w:pPr>
      <w:spacing w:after="360" w:line="240" w:lineRule="auto"/>
    </w:pPr>
    <w:rPr>
      <w:rFonts w:ascii="Calibri" w:hAnsi="Calibri"/>
      <w:b/>
      <w:color w:val="333399"/>
      <w:sz w:val="28"/>
      <w:szCs w:val="28"/>
      <w:lang w:val="x-none" w:eastAsia="x-none"/>
    </w:rPr>
  </w:style>
  <w:style w:type="character" w:customStyle="1" w:styleId="Calibrikop1Char">
    <w:name w:val="Calibri kop 1 Char"/>
    <w:link w:val="Calibrikop1"/>
    <w:rsid w:val="0054351F"/>
    <w:rPr>
      <w:rFonts w:ascii="Calibri" w:hAnsi="Calibri"/>
      <w:b/>
      <w:color w:val="333399"/>
      <w:sz w:val="28"/>
      <w:szCs w:val="28"/>
      <w:lang w:val="x-none" w:eastAsia="x-none"/>
    </w:rPr>
  </w:style>
  <w:style w:type="paragraph" w:styleId="Onderwerpvanopmerking">
    <w:name w:val="annotation subject"/>
    <w:basedOn w:val="Tekstopmerking"/>
    <w:next w:val="Tekstopmerking"/>
    <w:link w:val="OnderwerpvanopmerkingChar"/>
    <w:rsid w:val="0054351F"/>
    <w:rPr>
      <w:rFonts w:ascii="Trebuchet MS" w:hAnsi="Trebuchet MS"/>
      <w:b/>
      <w:bCs/>
    </w:rPr>
  </w:style>
  <w:style w:type="character" w:customStyle="1" w:styleId="OnderwerpvanopmerkingChar">
    <w:name w:val="Onderwerp van opmerking Char"/>
    <w:basedOn w:val="TekstopmerkingChar"/>
    <w:link w:val="Onderwerpvanopmerking"/>
    <w:rsid w:val="0054351F"/>
    <w:rPr>
      <w:rFonts w:ascii="Trebuchet MS" w:hAnsi="Trebuchet MS"/>
      <w:b/>
      <w:bCs/>
    </w:rPr>
  </w:style>
  <w:style w:type="character" w:customStyle="1" w:styleId="Onopgelostemelding1">
    <w:name w:val="Onopgeloste melding1"/>
    <w:basedOn w:val="Standaardalinea-lettertype"/>
    <w:uiPriority w:val="99"/>
    <w:semiHidden/>
    <w:unhideWhenUsed/>
    <w:rsid w:val="0054351F"/>
    <w:rPr>
      <w:color w:val="808080"/>
      <w:shd w:val="clear" w:color="auto" w:fill="E6E6E6"/>
    </w:rPr>
  </w:style>
  <w:style w:type="paragraph" w:styleId="Revisie">
    <w:name w:val="Revision"/>
    <w:hidden/>
    <w:uiPriority w:val="99"/>
    <w:semiHidden/>
    <w:rsid w:val="0054351F"/>
    <w:rPr>
      <w:rFonts w:ascii="Trebuchet MS" w:hAnsi="Trebuchet MS"/>
      <w:sz w:val="19"/>
    </w:rPr>
  </w:style>
  <w:style w:type="paragraph" w:customStyle="1" w:styleId="1-Kop1MemoCorversenBS">
    <w:name w:val="1 - Kop 1 Memo Corvers en BS"/>
    <w:basedOn w:val="Standaard"/>
    <w:next w:val="Standaard"/>
    <w:qFormat/>
    <w:rsid w:val="0054351F"/>
    <w:pPr>
      <w:numPr>
        <w:numId w:val="27"/>
      </w:numPr>
      <w:spacing w:before="360" w:after="160" w:line="259" w:lineRule="auto"/>
      <w:ind w:left="425"/>
      <w:outlineLvl w:val="0"/>
    </w:pPr>
    <w:rPr>
      <w:rFonts w:eastAsia="Calibri"/>
      <w:b/>
      <w:bCs/>
      <w:sz w:val="28"/>
      <w:szCs w:val="22"/>
      <w:lang w:eastAsia="en-US"/>
    </w:rPr>
  </w:style>
  <w:style w:type="paragraph" w:customStyle="1" w:styleId="3-Kop3SubparagraafCorversBS">
    <w:name w:val="3 - Kop 3_Subparagraaf Corvers &amp; BS"/>
    <w:basedOn w:val="2-Kop2ParagraafCorversBS"/>
    <w:link w:val="3-Kop3SubparagraafCorversBSChar"/>
    <w:qFormat/>
    <w:rsid w:val="0054351F"/>
    <w:pPr>
      <w:numPr>
        <w:ilvl w:val="2"/>
      </w:numPr>
      <w:spacing w:before="240" w:after="60"/>
      <w:outlineLvl w:val="2"/>
    </w:pPr>
    <w:rPr>
      <w:u w:val="none"/>
    </w:rPr>
  </w:style>
  <w:style w:type="character" w:customStyle="1" w:styleId="3-Kop3SubparagraafCorversBSChar">
    <w:name w:val="3 - Kop 3_Subparagraaf Corvers &amp; BS Char"/>
    <w:link w:val="3-Kop3SubparagraafCorversBS"/>
    <w:rsid w:val="0054351F"/>
    <w:rPr>
      <w:bCs/>
      <w:sz w:val="22"/>
      <w:szCs w:val="22"/>
      <w:lang w:eastAsia="en-US"/>
    </w:rPr>
  </w:style>
  <w:style w:type="paragraph" w:customStyle="1" w:styleId="2-Kop2ParagraafCorversBS">
    <w:name w:val="2 - Kop 2_Paragraaf Corvers &amp; BS"/>
    <w:basedOn w:val="Standaard"/>
    <w:qFormat/>
    <w:rsid w:val="0054351F"/>
    <w:pPr>
      <w:numPr>
        <w:ilvl w:val="1"/>
        <w:numId w:val="27"/>
      </w:numPr>
      <w:tabs>
        <w:tab w:val="left" w:pos="709"/>
      </w:tabs>
      <w:spacing w:before="360" w:after="160" w:line="259" w:lineRule="auto"/>
      <w:ind w:left="567"/>
      <w:outlineLvl w:val="1"/>
    </w:pPr>
    <w:rPr>
      <w:bCs/>
      <w:sz w:val="22"/>
      <w:szCs w:val="22"/>
      <w:u w:val="single"/>
      <w:lang w:eastAsia="en-US"/>
    </w:rPr>
  </w:style>
  <w:style w:type="paragraph" w:customStyle="1" w:styleId="4-Kop1111Kop4">
    <w:name w:val="4 - Kop 1.1.1.1 Kop 4"/>
    <w:basedOn w:val="3-Kop3SubparagraafCorversBS"/>
    <w:qFormat/>
    <w:rsid w:val="0054351F"/>
    <w:pPr>
      <w:numPr>
        <w:ilvl w:val="3"/>
      </w:numPr>
      <w:ind w:left="1440"/>
    </w:pPr>
  </w:style>
  <w:style w:type="paragraph" w:customStyle="1" w:styleId="Style">
    <w:name w:val="Style"/>
    <w:rsid w:val="0054351F"/>
    <w:pPr>
      <w:widowControl w:val="0"/>
      <w:autoSpaceDE w:val="0"/>
      <w:autoSpaceDN w:val="0"/>
      <w:adjustRightInd w:val="0"/>
    </w:pPr>
    <w:rPr>
      <w:rFonts w:ascii="Times New Roman" w:hAnsi="Times New Roman"/>
      <w:sz w:val="24"/>
      <w:szCs w:val="24"/>
      <w:lang w:val="nl" w:eastAsia="zh-CN"/>
    </w:rPr>
  </w:style>
  <w:style w:type="paragraph" w:customStyle="1" w:styleId="Kop2MVolg">
    <w:name w:val="Kop2 MVolg"/>
    <w:basedOn w:val="Kop2"/>
    <w:next w:val="Standaard"/>
    <w:rsid w:val="0054351F"/>
    <w:pPr>
      <w:keepLines w:val="0"/>
      <w:spacing w:before="0" w:line="260" w:lineRule="atLeast"/>
    </w:pPr>
    <w:rPr>
      <w:rFonts w:ascii="Trebuchet MS" w:eastAsia="MS Mincho" w:hAnsi="Trebuchet MS" w:cs="Arial"/>
      <w:bCs/>
      <w:iCs/>
      <w:color w:val="auto"/>
      <w:sz w:val="24"/>
      <w:szCs w:val="19"/>
    </w:rPr>
  </w:style>
  <w:style w:type="paragraph" w:customStyle="1" w:styleId="Inhopg41">
    <w:name w:val="Inhopg 41"/>
    <w:basedOn w:val="Standaard"/>
    <w:next w:val="Standaard"/>
    <w:autoRedefine/>
    <w:uiPriority w:val="39"/>
    <w:unhideWhenUsed/>
    <w:rsid w:val="0054351F"/>
    <w:pPr>
      <w:spacing w:after="100" w:line="259" w:lineRule="auto"/>
      <w:ind w:left="660"/>
    </w:pPr>
    <w:rPr>
      <w:sz w:val="22"/>
      <w:szCs w:val="22"/>
    </w:rPr>
  </w:style>
  <w:style w:type="paragraph" w:customStyle="1" w:styleId="Inhopg51">
    <w:name w:val="Inhopg 51"/>
    <w:basedOn w:val="Standaard"/>
    <w:next w:val="Standaard"/>
    <w:autoRedefine/>
    <w:uiPriority w:val="39"/>
    <w:unhideWhenUsed/>
    <w:rsid w:val="0054351F"/>
    <w:pPr>
      <w:spacing w:after="100" w:line="259" w:lineRule="auto"/>
      <w:ind w:left="880"/>
    </w:pPr>
    <w:rPr>
      <w:sz w:val="22"/>
      <w:szCs w:val="22"/>
    </w:rPr>
  </w:style>
  <w:style w:type="paragraph" w:customStyle="1" w:styleId="Inhopg61">
    <w:name w:val="Inhopg 61"/>
    <w:basedOn w:val="Standaard"/>
    <w:next w:val="Standaard"/>
    <w:autoRedefine/>
    <w:uiPriority w:val="39"/>
    <w:unhideWhenUsed/>
    <w:rsid w:val="0054351F"/>
    <w:pPr>
      <w:spacing w:after="100" w:line="259" w:lineRule="auto"/>
      <w:ind w:left="1100"/>
    </w:pPr>
    <w:rPr>
      <w:sz w:val="22"/>
      <w:szCs w:val="22"/>
    </w:rPr>
  </w:style>
  <w:style w:type="paragraph" w:customStyle="1" w:styleId="Inhopg71">
    <w:name w:val="Inhopg 71"/>
    <w:basedOn w:val="Standaard"/>
    <w:next w:val="Standaard"/>
    <w:autoRedefine/>
    <w:uiPriority w:val="39"/>
    <w:unhideWhenUsed/>
    <w:rsid w:val="0054351F"/>
    <w:pPr>
      <w:spacing w:after="100" w:line="259" w:lineRule="auto"/>
      <w:ind w:left="1320"/>
    </w:pPr>
    <w:rPr>
      <w:sz w:val="22"/>
      <w:szCs w:val="22"/>
    </w:rPr>
  </w:style>
  <w:style w:type="paragraph" w:customStyle="1" w:styleId="Inhopg81">
    <w:name w:val="Inhopg 81"/>
    <w:basedOn w:val="Standaard"/>
    <w:next w:val="Standaard"/>
    <w:autoRedefine/>
    <w:uiPriority w:val="39"/>
    <w:unhideWhenUsed/>
    <w:rsid w:val="0054351F"/>
    <w:pPr>
      <w:spacing w:after="100" w:line="259" w:lineRule="auto"/>
      <w:ind w:left="1540"/>
    </w:pPr>
    <w:rPr>
      <w:sz w:val="22"/>
      <w:szCs w:val="22"/>
    </w:rPr>
  </w:style>
  <w:style w:type="paragraph" w:customStyle="1" w:styleId="Inhopg91">
    <w:name w:val="Inhopg 91"/>
    <w:basedOn w:val="Standaard"/>
    <w:next w:val="Standaard"/>
    <w:autoRedefine/>
    <w:uiPriority w:val="39"/>
    <w:unhideWhenUsed/>
    <w:rsid w:val="0054351F"/>
    <w:pPr>
      <w:spacing w:after="100" w:line="259" w:lineRule="auto"/>
      <w:ind w:left="1760"/>
    </w:pPr>
    <w:rPr>
      <w:sz w:val="22"/>
      <w:szCs w:val="22"/>
    </w:rPr>
  </w:style>
  <w:style w:type="paragraph" w:styleId="Inhopg4">
    <w:name w:val="toc 4"/>
    <w:basedOn w:val="Standaard"/>
    <w:next w:val="Standaard"/>
    <w:autoRedefine/>
    <w:uiPriority w:val="39"/>
    <w:unhideWhenUsed/>
    <w:rsid w:val="0054351F"/>
    <w:pPr>
      <w:spacing w:after="100" w:line="259" w:lineRule="auto"/>
      <w:ind w:left="660"/>
    </w:pPr>
    <w:rPr>
      <w:rFonts w:eastAsiaTheme="minorEastAsia" w:cstheme="minorBidi"/>
      <w:sz w:val="22"/>
      <w:szCs w:val="22"/>
    </w:rPr>
  </w:style>
  <w:style w:type="paragraph" w:styleId="Inhopg5">
    <w:name w:val="toc 5"/>
    <w:basedOn w:val="Standaard"/>
    <w:next w:val="Standaard"/>
    <w:autoRedefine/>
    <w:uiPriority w:val="39"/>
    <w:unhideWhenUsed/>
    <w:rsid w:val="0054351F"/>
    <w:pPr>
      <w:spacing w:after="100" w:line="259" w:lineRule="auto"/>
      <w:ind w:left="880"/>
    </w:pPr>
    <w:rPr>
      <w:rFonts w:eastAsiaTheme="minorEastAsia" w:cstheme="minorBidi"/>
      <w:sz w:val="22"/>
      <w:szCs w:val="22"/>
    </w:rPr>
  </w:style>
  <w:style w:type="paragraph" w:styleId="Inhopg6">
    <w:name w:val="toc 6"/>
    <w:basedOn w:val="Standaard"/>
    <w:next w:val="Standaard"/>
    <w:autoRedefine/>
    <w:uiPriority w:val="39"/>
    <w:unhideWhenUsed/>
    <w:rsid w:val="0054351F"/>
    <w:pPr>
      <w:spacing w:after="100" w:line="259" w:lineRule="auto"/>
      <w:ind w:left="1100"/>
    </w:pPr>
    <w:rPr>
      <w:rFonts w:eastAsiaTheme="minorEastAsia" w:cstheme="minorBidi"/>
      <w:sz w:val="22"/>
      <w:szCs w:val="22"/>
    </w:rPr>
  </w:style>
  <w:style w:type="paragraph" w:styleId="Inhopg7">
    <w:name w:val="toc 7"/>
    <w:basedOn w:val="Standaard"/>
    <w:next w:val="Standaard"/>
    <w:autoRedefine/>
    <w:uiPriority w:val="39"/>
    <w:unhideWhenUsed/>
    <w:rsid w:val="0054351F"/>
    <w:pPr>
      <w:spacing w:after="100" w:line="259" w:lineRule="auto"/>
      <w:ind w:left="1320"/>
    </w:pPr>
    <w:rPr>
      <w:rFonts w:eastAsiaTheme="minorEastAsia" w:cstheme="minorBidi"/>
      <w:sz w:val="22"/>
      <w:szCs w:val="22"/>
    </w:rPr>
  </w:style>
  <w:style w:type="paragraph" w:styleId="Inhopg8">
    <w:name w:val="toc 8"/>
    <w:basedOn w:val="Standaard"/>
    <w:next w:val="Standaard"/>
    <w:autoRedefine/>
    <w:uiPriority w:val="39"/>
    <w:unhideWhenUsed/>
    <w:rsid w:val="0054351F"/>
    <w:pPr>
      <w:spacing w:after="100" w:line="259" w:lineRule="auto"/>
      <w:ind w:left="1540"/>
    </w:pPr>
    <w:rPr>
      <w:rFonts w:eastAsiaTheme="minorEastAsia" w:cstheme="minorBidi"/>
      <w:sz w:val="22"/>
      <w:szCs w:val="22"/>
    </w:rPr>
  </w:style>
  <w:style w:type="paragraph" w:styleId="Inhopg9">
    <w:name w:val="toc 9"/>
    <w:basedOn w:val="Standaard"/>
    <w:next w:val="Standaard"/>
    <w:autoRedefine/>
    <w:uiPriority w:val="39"/>
    <w:unhideWhenUsed/>
    <w:rsid w:val="0054351F"/>
    <w:pPr>
      <w:spacing w:after="100" w:line="259" w:lineRule="auto"/>
      <w:ind w:left="1760"/>
    </w:pPr>
    <w:rPr>
      <w:rFonts w:eastAsiaTheme="minorEastAsia" w:cstheme="minorBidi"/>
      <w:sz w:val="22"/>
      <w:szCs w:val="22"/>
    </w:rPr>
  </w:style>
  <w:style w:type="table" w:customStyle="1" w:styleId="Nebest">
    <w:name w:val="Nebest"/>
    <w:basedOn w:val="Standaardtabel"/>
    <w:rsid w:val="00B50D86"/>
    <w:tblPr>
      <w:tblStyleRowBandSize w:val="1"/>
      <w:tblStyleColBandSize w:val="1"/>
      <w:tblCellSpacing w:w="-20" w:type="dxa"/>
      <w:tblBorders>
        <w:top w:val="single" w:sz="12" w:space="0" w:color="008000"/>
        <w:bottom w:val="single" w:sz="12" w:space="0" w:color="008000"/>
        <w:insideH w:val="dotted" w:sz="2" w:space="0" w:color="008000"/>
      </w:tblBorders>
    </w:tblPr>
    <w:trPr>
      <w:tblCellSpacing w:w="-20" w:type="dxa"/>
    </w:trPr>
    <w:tcPr>
      <w:shd w:val="clear" w:color="auto" w:fill="auto"/>
      <w:tcMar>
        <w:top w:w="0" w:type="dxa"/>
        <w:left w:w="108" w:type="dxa"/>
        <w:bottom w:w="0" w:type="dxa"/>
        <w:right w:w="108" w:type="dxa"/>
      </w:tcMar>
    </w:tcPr>
    <w:tblStylePr w:type="firstRow">
      <w:tblPr/>
      <w:tcPr>
        <w:tcBorders>
          <w:bottom w:val="single" w:sz="6" w:space="0" w:color="008000"/>
          <w:right w:val="nil"/>
          <w:insideH w:val="nil"/>
          <w:insideV w:val="nil"/>
        </w:tcBorders>
      </w:tcPr>
    </w:tblStylePr>
    <w:tblStylePr w:type="lastRow">
      <w:tblPr/>
      <w:tcPr>
        <w:tcBorders>
          <w:top w:val="single" w:sz="6" w:space="0" w:color="008000"/>
          <w:right w:val="nil"/>
          <w:insideH w:val="nil"/>
          <w:insideV w:val="nil"/>
        </w:tcBorders>
      </w:tcPr>
    </w:tblStylePr>
    <w:tblStylePr w:type="firstCol">
      <w:tblPr/>
      <w:tcPr>
        <w:tcBorders>
          <w:left w:val="nil"/>
          <w:right w:val="single" w:sz="6" w:space="0" w:color="008000"/>
        </w:tcBorders>
      </w:tcPr>
    </w:tblStylePr>
    <w:tblStylePr w:type="lastCol">
      <w:tblPr/>
      <w:tcPr>
        <w:tcBorders>
          <w:left w:val="single" w:sz="6" w:space="0" w:color="008000"/>
          <w:right w:val="nil"/>
        </w:tcBorders>
      </w:tcPr>
    </w:tblStylePr>
    <w:tblStylePr w:type="band1Vert">
      <w:tblPr/>
      <w:tcPr>
        <w:tcBorders>
          <w:left w:val="dotted" w:sz="6" w:space="0" w:color="008000"/>
        </w:tcBorders>
      </w:tcPr>
    </w:tblStylePr>
    <w:tblStylePr w:type="band2Vert">
      <w:tblPr/>
      <w:tcPr>
        <w:tcBorders>
          <w:left w:val="dotted" w:sz="6" w:space="0" w:color="008000"/>
        </w:tcBorders>
      </w:tcPr>
    </w:tblStylePr>
    <w:tblStylePr w:type="band2Horz">
      <w:tblPr/>
      <w:tcPr>
        <w:shd w:val="clear" w:color="auto" w:fill="EFFFEF"/>
      </w:tcPr>
    </w:tblStylePr>
  </w:style>
  <w:style w:type="character" w:styleId="Onopgelostemelding">
    <w:name w:val="Unresolved Mention"/>
    <w:basedOn w:val="Standaardalinea-lettertype"/>
    <w:uiPriority w:val="99"/>
    <w:semiHidden/>
    <w:unhideWhenUsed/>
    <w:rsid w:val="00FF1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290E3019-B558-41A5-A306-76953AEA5B8F}">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2</Pages>
  <Words>311</Words>
  <Characters>2231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André van der Wouden</cp:lastModifiedBy>
  <cp:revision>89</cp:revision>
  <cp:lastPrinted>2022-06-09T12:33:00Z</cp:lastPrinted>
  <dcterms:created xsi:type="dcterms:W3CDTF">2022-05-13T11:41:00Z</dcterms:created>
  <dcterms:modified xsi:type="dcterms:W3CDTF">2022-09-02T09:02:00Z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b4365627-7267-8da5-8214-e159c80117ad</vt:lpwstr>
  </property>
  <property fmtid="{D5CDD505-2E9C-101B-9397-08002B2CF9AE}" pid="3" name="CORSA_OBJECTTYPE">
    <vt:lpwstr>S</vt:lpwstr>
  </property>
  <property fmtid="{D5CDD505-2E9C-101B-9397-08002B2CF9AE}" pid="4" name="CORSA_OBJECTID">
    <vt:lpwstr>T21.05591</vt:lpwstr>
  </property>
  <property fmtid="{D5CDD505-2E9C-101B-9397-08002B2CF9AE}" pid="5" name="CORSA_VERSION">
    <vt:lpwstr>3</vt:lpwstr>
  </property>
</Properties>
</file>